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4B31D79B" w:rsidR="00BF7F06" w:rsidRPr="00B3373A" w:rsidRDefault="003909E6" w:rsidP="009E4AB7">
      <w:pPr>
        <w:rPr>
          <w:rFonts w:ascii="Calibri" w:hAnsi="Calibri" w:cs="Calibri"/>
          <w:b/>
          <w:bCs/>
        </w:rPr>
      </w:pPr>
      <w:r>
        <w:rPr>
          <w:rFonts w:ascii="Calibri" w:hAnsi="Calibri" w:cs="Calibri"/>
          <w:b/>
          <w:bCs/>
        </w:rPr>
        <w:t>Time To Prosper</w:t>
      </w:r>
    </w:p>
    <w:p w14:paraId="2CDC2AFF" w14:textId="0D7A28E5" w:rsidR="007A6325" w:rsidRPr="00B3373A" w:rsidRDefault="00E86111" w:rsidP="009E4AB7">
      <w:pPr>
        <w:rPr>
          <w:rFonts w:ascii="Calibri" w:hAnsi="Calibri" w:cs="Calibri"/>
          <w:b/>
          <w:bCs/>
        </w:rPr>
      </w:pPr>
      <w:r>
        <w:rPr>
          <w:rFonts w:ascii="Calibri" w:hAnsi="Calibri" w:cs="Calibri"/>
          <w:b/>
          <w:bCs/>
        </w:rPr>
        <w:t>Willing And Ready</w:t>
      </w:r>
      <w:r w:rsidR="00C01D01" w:rsidRPr="00B3373A">
        <w:rPr>
          <w:rFonts w:ascii="Calibri" w:hAnsi="Calibri" w:cs="Calibri"/>
          <w:b/>
          <w:bCs/>
        </w:rPr>
        <w:t xml:space="preserve"> (</w:t>
      </w:r>
      <w:r w:rsidR="00AB12C5" w:rsidRPr="00B3373A">
        <w:rPr>
          <w:rFonts w:ascii="Calibri" w:hAnsi="Calibri" w:cs="Calibri"/>
          <w:b/>
          <w:bCs/>
        </w:rPr>
        <w:t xml:space="preserve">Part </w:t>
      </w:r>
      <w:r>
        <w:rPr>
          <w:rFonts w:ascii="Calibri" w:hAnsi="Calibri" w:cs="Calibri"/>
          <w:b/>
          <w:bCs/>
        </w:rPr>
        <w:t>2</w:t>
      </w:r>
      <w:r w:rsidR="00591455" w:rsidRPr="00B3373A">
        <w:rPr>
          <w:rFonts w:ascii="Calibri" w:hAnsi="Calibri" w:cs="Calibri"/>
          <w:b/>
          <w:bCs/>
        </w:rPr>
        <w:t xml:space="preserve"> of </w:t>
      </w:r>
      <w:r w:rsidR="003909E6">
        <w:rPr>
          <w:rFonts w:ascii="Calibri" w:hAnsi="Calibri" w:cs="Calibri"/>
          <w:b/>
          <w:bCs/>
        </w:rPr>
        <w:t>3</w:t>
      </w:r>
      <w:r w:rsidR="00C01D01" w:rsidRPr="00B3373A">
        <w:rPr>
          <w:rFonts w:ascii="Calibri" w:hAnsi="Calibri" w:cs="Calibri"/>
          <w:b/>
          <w:bCs/>
        </w:rPr>
        <w:t>)</w:t>
      </w:r>
    </w:p>
    <w:p w14:paraId="156A3DE0" w14:textId="6AFDD395" w:rsidR="007A6325" w:rsidRPr="00B3373A" w:rsidRDefault="00E86111" w:rsidP="009E4AB7">
      <w:pPr>
        <w:rPr>
          <w:rFonts w:ascii="Calibri" w:hAnsi="Calibri" w:cs="Calibri"/>
          <w:b/>
          <w:bCs/>
        </w:rPr>
      </w:pPr>
      <w:r>
        <w:rPr>
          <w:rFonts w:ascii="Calibri" w:hAnsi="Calibri" w:cs="Calibri"/>
          <w:b/>
          <w:bCs/>
        </w:rPr>
        <w:t>1 Chronicles 29:1-20</w:t>
      </w:r>
    </w:p>
    <w:p w14:paraId="27D4678F" w14:textId="77777777" w:rsidR="007A6325" w:rsidRPr="00B3373A" w:rsidRDefault="009E4AB7" w:rsidP="009E4AB7">
      <w:pPr>
        <w:rPr>
          <w:rFonts w:ascii="Calibri" w:hAnsi="Calibri" w:cs="Calibri"/>
          <w:b/>
          <w:bCs/>
        </w:rPr>
      </w:pPr>
      <w:r w:rsidRPr="00B3373A">
        <w:rPr>
          <w:rFonts w:ascii="Calibri" w:hAnsi="Calibri" w:cs="Calibri"/>
          <w:b/>
          <w:bCs/>
        </w:rPr>
        <w:t>Pastor Ryan He</w:t>
      </w:r>
      <w:r w:rsidR="00F36CB1" w:rsidRPr="00B3373A">
        <w:rPr>
          <w:rFonts w:ascii="Calibri" w:hAnsi="Calibri" w:cs="Calibri"/>
          <w:b/>
          <w:bCs/>
        </w:rPr>
        <w:t>ll</w:t>
      </w:r>
      <w:r w:rsidRPr="00B3373A">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38CF27A" w14:textId="096760B7" w:rsidR="00E86111" w:rsidRPr="00E86111" w:rsidRDefault="00E86111" w:rsidP="00E86111">
      <w:pPr>
        <w:spacing w:line="276" w:lineRule="auto"/>
        <w:rPr>
          <w:rFonts w:ascii="Calibri" w:hAnsi="Calibri"/>
        </w:rPr>
      </w:pPr>
      <w:r w:rsidRPr="00E86111">
        <w:rPr>
          <w:rFonts w:ascii="Calibri" w:hAnsi="Calibri"/>
        </w:rPr>
        <w:t xml:space="preserve">It has been said that before great things can happen, a vision has to be seen. Before great accomplishments can happen, there has to be a great </w:t>
      </w:r>
      <w:r w:rsidR="00E56636">
        <w:rPr>
          <w:rFonts w:ascii="Calibri" w:hAnsi="Calibri"/>
        </w:rPr>
        <w:t>picture</w:t>
      </w:r>
      <w:r w:rsidRPr="00E86111">
        <w:rPr>
          <w:rFonts w:ascii="Calibri" w:hAnsi="Calibri"/>
        </w:rPr>
        <w:t xml:space="preserve">. If people don't see things ahead of time, then great things never really happen. We've seen this throughout the history of the world. </w:t>
      </w:r>
    </w:p>
    <w:p w14:paraId="213F0019" w14:textId="77777777" w:rsidR="00E86111" w:rsidRPr="00E86111" w:rsidRDefault="00E86111" w:rsidP="00E86111">
      <w:pPr>
        <w:spacing w:line="276" w:lineRule="auto"/>
        <w:rPr>
          <w:rFonts w:ascii="Calibri" w:hAnsi="Calibri"/>
        </w:rPr>
      </w:pPr>
    </w:p>
    <w:p w14:paraId="08F38764" w14:textId="77777777" w:rsidR="00E86111" w:rsidRPr="00E86111" w:rsidRDefault="00E86111" w:rsidP="00E86111">
      <w:pPr>
        <w:spacing w:line="276" w:lineRule="auto"/>
        <w:rPr>
          <w:rFonts w:ascii="Calibri" w:hAnsi="Calibri"/>
        </w:rPr>
      </w:pPr>
      <w:r w:rsidRPr="00E86111">
        <w:rPr>
          <w:rFonts w:ascii="Calibri" w:hAnsi="Calibri"/>
        </w:rPr>
        <w:t xml:space="preserve">It’s true in the Bible. Nehemiah saw the wall before he actually constructed it. He believed that it could be built. He saw it, if you will. </w:t>
      </w:r>
    </w:p>
    <w:p w14:paraId="019DC5AC" w14:textId="77777777" w:rsidR="00E86111" w:rsidRPr="00E86111" w:rsidRDefault="00E86111" w:rsidP="00E86111">
      <w:pPr>
        <w:spacing w:line="276" w:lineRule="auto"/>
        <w:rPr>
          <w:rFonts w:ascii="Calibri" w:hAnsi="Calibri"/>
        </w:rPr>
      </w:pPr>
    </w:p>
    <w:p w14:paraId="1CB50FC2" w14:textId="77777777" w:rsidR="00E86111" w:rsidRPr="00E86111" w:rsidRDefault="00E86111" w:rsidP="00E86111">
      <w:pPr>
        <w:spacing w:line="276" w:lineRule="auto"/>
        <w:rPr>
          <w:rFonts w:ascii="Calibri" w:hAnsi="Calibri"/>
        </w:rPr>
      </w:pPr>
      <w:r w:rsidRPr="00E86111">
        <w:rPr>
          <w:rFonts w:ascii="Calibri" w:hAnsi="Calibri"/>
        </w:rPr>
        <w:t xml:space="preserve">Henry Ford founded the Ford Motor Company a while ago. He’s known as the father of the automobile, but Ford was also a great business person. He was the backbone of the Ford company. He figured out how to purchase all these parts for the automobile on credit. He spent almost none of his own personal money. He bought all these parts on credit and put together this great company. He’s been regarded as one of the greatest business minds of all time, as well as a great innovator of the automobile. </w:t>
      </w:r>
    </w:p>
    <w:p w14:paraId="692A48C3" w14:textId="77777777" w:rsidR="00E86111" w:rsidRPr="00E86111" w:rsidRDefault="00E86111" w:rsidP="00E86111">
      <w:pPr>
        <w:spacing w:line="276" w:lineRule="auto"/>
        <w:rPr>
          <w:rFonts w:ascii="Calibri" w:hAnsi="Calibri"/>
        </w:rPr>
      </w:pPr>
    </w:p>
    <w:p w14:paraId="16364A87" w14:textId="77777777" w:rsidR="00E86111" w:rsidRPr="00E86111" w:rsidRDefault="00E86111" w:rsidP="00E86111">
      <w:pPr>
        <w:spacing w:line="276" w:lineRule="auto"/>
        <w:rPr>
          <w:rFonts w:ascii="Calibri" w:hAnsi="Calibri"/>
        </w:rPr>
      </w:pPr>
      <w:r w:rsidRPr="00E86111">
        <w:rPr>
          <w:rFonts w:ascii="Calibri" w:hAnsi="Calibri"/>
        </w:rPr>
        <w:t xml:space="preserve">Alexander the Great was known as the man who conquered the world. He ruled from India to Greece, the known world at that time, at the age of 33. He saw something that a lot of other people didn't see. </w:t>
      </w:r>
    </w:p>
    <w:p w14:paraId="3BD5EB92" w14:textId="77777777" w:rsidR="00E86111" w:rsidRPr="00E86111" w:rsidRDefault="00E86111" w:rsidP="00E86111">
      <w:pPr>
        <w:spacing w:line="276" w:lineRule="auto"/>
        <w:rPr>
          <w:rFonts w:ascii="Calibri" w:hAnsi="Calibri"/>
        </w:rPr>
      </w:pPr>
    </w:p>
    <w:p w14:paraId="18BB014E" w14:textId="6BE6964E" w:rsidR="00E86111" w:rsidRPr="00E86111" w:rsidRDefault="00E86111" w:rsidP="00E86111">
      <w:pPr>
        <w:spacing w:line="276" w:lineRule="auto"/>
        <w:rPr>
          <w:rFonts w:ascii="Calibri" w:hAnsi="Calibri"/>
        </w:rPr>
      </w:pPr>
      <w:r w:rsidRPr="00E86111">
        <w:rPr>
          <w:rFonts w:ascii="Calibri" w:hAnsi="Calibri"/>
        </w:rPr>
        <w:t xml:space="preserve">Today, our passage deals with a person and a vision that nobody else was seeing at the time. I'm talking about King David, the second king of Israel. David saw something that nobody else saw. He wanted to build a house for God. He wanted to build a house of worship. In 1 Chronicles 29 the Bible tells us that David began to make plans for the house of God. </w:t>
      </w:r>
    </w:p>
    <w:p w14:paraId="592DC8D4" w14:textId="77777777" w:rsidR="00E86111" w:rsidRPr="00E86111" w:rsidRDefault="00E86111" w:rsidP="00E86111">
      <w:pPr>
        <w:spacing w:line="276" w:lineRule="auto"/>
        <w:rPr>
          <w:rFonts w:ascii="Calibri" w:hAnsi="Calibri"/>
        </w:rPr>
      </w:pPr>
    </w:p>
    <w:p w14:paraId="4C7E4F65" w14:textId="36556C6B" w:rsidR="00E86111" w:rsidRPr="00E86111" w:rsidRDefault="00E86111" w:rsidP="00E86111">
      <w:pPr>
        <w:spacing w:line="276" w:lineRule="auto"/>
        <w:rPr>
          <w:rFonts w:ascii="Calibri" w:hAnsi="Calibri"/>
        </w:rPr>
      </w:pPr>
      <w:r w:rsidRPr="00E86111">
        <w:rPr>
          <w:rFonts w:ascii="Calibri" w:hAnsi="Calibri"/>
        </w:rPr>
        <w:t xml:space="preserve">If you look back through the pages of biblical history, it's interesting because the people of God had worshiped in a tent. During the wanderings in the wilderness, they would set up the tent, worship, take the tent down, and move to a new place. When they finally got to the promised land and conquered the land that God had given to them, David built a huge palace. The city of Jerusalem was thriving, but the people were worshipping in the stinking tent. David said, “I think God needs a house at least as nice as my house.” He began to make plans to build a great house of worship, a great temple where the Jewish people could come and offer sacrifices, praise and worship God. He began to put all these plans together. </w:t>
      </w:r>
    </w:p>
    <w:p w14:paraId="24B8C27D" w14:textId="77777777" w:rsidR="00E86111" w:rsidRPr="00E86111" w:rsidRDefault="00E86111" w:rsidP="00E86111">
      <w:pPr>
        <w:spacing w:line="276" w:lineRule="auto"/>
        <w:rPr>
          <w:rFonts w:ascii="Calibri" w:hAnsi="Calibri"/>
        </w:rPr>
      </w:pPr>
    </w:p>
    <w:p w14:paraId="5F0A055B" w14:textId="77777777" w:rsidR="00E86111" w:rsidRPr="00E86111" w:rsidRDefault="00E86111" w:rsidP="00E86111">
      <w:pPr>
        <w:spacing w:line="276" w:lineRule="auto"/>
        <w:rPr>
          <w:rFonts w:ascii="Calibri" w:hAnsi="Calibri"/>
        </w:rPr>
      </w:pPr>
      <w:r w:rsidRPr="00E86111">
        <w:rPr>
          <w:rFonts w:ascii="Calibri" w:hAnsi="Calibri"/>
        </w:rPr>
        <w:lastRenderedPageBreak/>
        <w:t xml:space="preserve">But God told him, “David, you can't build the temple because you're a man of war.” David said, “I'll just set it all up. I'll put all of the pieces together and I'll let my son Solomon, my successor, build the temple.” </w:t>
      </w:r>
    </w:p>
    <w:p w14:paraId="1E7C6CFF" w14:textId="77777777" w:rsidR="00E86111" w:rsidRPr="00E86111" w:rsidRDefault="00E86111" w:rsidP="00E86111">
      <w:pPr>
        <w:spacing w:line="276" w:lineRule="auto"/>
        <w:rPr>
          <w:rFonts w:ascii="Calibri" w:hAnsi="Calibri"/>
        </w:rPr>
      </w:pPr>
    </w:p>
    <w:p w14:paraId="266E2C8F" w14:textId="062D02FE" w:rsidR="00E86111" w:rsidRPr="00E86111" w:rsidRDefault="00E86111" w:rsidP="00E86111">
      <w:pPr>
        <w:spacing w:line="276" w:lineRule="auto"/>
        <w:rPr>
          <w:rFonts w:ascii="Calibri" w:hAnsi="Calibri"/>
        </w:rPr>
      </w:pPr>
      <w:r w:rsidRPr="00E86111">
        <w:rPr>
          <w:rFonts w:ascii="Calibri" w:hAnsi="Calibri"/>
        </w:rPr>
        <w:t>David does this. He's an old man. He has conquered kingdoms. He has built cities. He has built palaces. Yet the real heart cry of David's life was to build a house of worship for God. He's an older man. He's about to die in a few years. He raises the money. He hires the architects. He puts together the plans. He motivates and inspires the Jewish people. He lays it all out. Then when he dies, his son Solomon actually builds the temple. After 7 ½ years of building, the temple is actually built.</w:t>
      </w:r>
    </w:p>
    <w:p w14:paraId="6BB02D15" w14:textId="77777777" w:rsidR="00E86111" w:rsidRPr="00E86111" w:rsidRDefault="00E86111" w:rsidP="00E86111">
      <w:pPr>
        <w:spacing w:line="276" w:lineRule="auto"/>
        <w:rPr>
          <w:rFonts w:ascii="Calibri" w:hAnsi="Calibri"/>
        </w:rPr>
      </w:pPr>
    </w:p>
    <w:p w14:paraId="60BE753D" w14:textId="77777777" w:rsidR="00E86111" w:rsidRPr="00E86111" w:rsidRDefault="00E86111" w:rsidP="00E86111">
      <w:pPr>
        <w:spacing w:line="276" w:lineRule="auto"/>
        <w:rPr>
          <w:rFonts w:ascii="Calibri" w:hAnsi="Calibri"/>
        </w:rPr>
      </w:pPr>
      <w:r w:rsidRPr="00E86111">
        <w:rPr>
          <w:rFonts w:ascii="Calibri" w:hAnsi="Calibri"/>
        </w:rPr>
        <w:t xml:space="preserve">Today, in modern times, we know that this is a very contested place. Solomon's Temple was actually built in the same place as the Dome of the Rock in Israel. It is a very contested place. But for 400 years, the Israelites worshipped in Solomon's Temple, the First Temple. 30,000 Israelites worked on this temple. 150,000 Canaanites worked on the temple. They brought in Phoenician artists and craftsmen from </w:t>
      </w:r>
      <w:proofErr w:type="spellStart"/>
      <w:r w:rsidRPr="00E86111">
        <w:rPr>
          <w:rFonts w:ascii="Calibri" w:hAnsi="Calibri"/>
        </w:rPr>
        <w:t>Tyre</w:t>
      </w:r>
      <w:proofErr w:type="spellEnd"/>
      <w:r w:rsidRPr="00E86111">
        <w:rPr>
          <w:rFonts w:ascii="Calibri" w:hAnsi="Calibri"/>
        </w:rPr>
        <w:t xml:space="preserve">. People were coming in from all over the world to work on this spectacular facility. It was an awesome place. </w:t>
      </w:r>
    </w:p>
    <w:p w14:paraId="05A493AF" w14:textId="77777777" w:rsidR="00E86111" w:rsidRPr="00E86111" w:rsidRDefault="00E86111" w:rsidP="00E86111">
      <w:pPr>
        <w:spacing w:line="276" w:lineRule="auto"/>
        <w:rPr>
          <w:rFonts w:ascii="Calibri" w:hAnsi="Calibri"/>
        </w:rPr>
      </w:pPr>
    </w:p>
    <w:p w14:paraId="15C250FB" w14:textId="77777777" w:rsidR="00E86111" w:rsidRPr="00E86111" w:rsidRDefault="00E86111" w:rsidP="00E86111">
      <w:pPr>
        <w:spacing w:line="276" w:lineRule="auto"/>
        <w:rPr>
          <w:rFonts w:ascii="Calibri" w:hAnsi="Calibri"/>
        </w:rPr>
      </w:pPr>
      <w:r w:rsidRPr="00E86111">
        <w:rPr>
          <w:rFonts w:ascii="Calibri" w:hAnsi="Calibri"/>
        </w:rPr>
        <w:t xml:space="preserve">It is estimated that David gave $867 million to the construction of the temple. That’s a lot of money. David was a wealthy man. He had a lot. He gave 3,000 tons of gold and 30,000 tons of silver just for the construction of the temple. The people gave tons of money as well. David led this whole enterprise. </w:t>
      </w:r>
    </w:p>
    <w:p w14:paraId="5AA96DB2" w14:textId="77777777" w:rsidR="00E86111" w:rsidRPr="00E86111" w:rsidRDefault="00E86111" w:rsidP="00E86111">
      <w:pPr>
        <w:spacing w:line="276" w:lineRule="auto"/>
        <w:rPr>
          <w:rFonts w:ascii="Calibri" w:hAnsi="Calibri"/>
        </w:rPr>
      </w:pPr>
    </w:p>
    <w:p w14:paraId="14F2FC3B" w14:textId="77777777" w:rsidR="00C66878" w:rsidRDefault="00E86111" w:rsidP="00E86111">
      <w:pPr>
        <w:spacing w:line="276" w:lineRule="auto"/>
        <w:rPr>
          <w:rFonts w:ascii="Calibri" w:hAnsi="Calibri"/>
        </w:rPr>
      </w:pPr>
      <w:r w:rsidRPr="00E86111">
        <w:rPr>
          <w:rFonts w:ascii="Calibri" w:hAnsi="Calibri"/>
        </w:rPr>
        <w:t>Life’s greatest challenge and joy is doing something great for God.</w:t>
      </w:r>
    </w:p>
    <w:p w14:paraId="7FCE54C0" w14:textId="77777777" w:rsidR="00C66878" w:rsidRDefault="00C66878" w:rsidP="00E86111">
      <w:pPr>
        <w:spacing w:line="276" w:lineRule="auto"/>
        <w:rPr>
          <w:rFonts w:ascii="Calibri" w:hAnsi="Calibri"/>
        </w:rPr>
      </w:pPr>
    </w:p>
    <w:p w14:paraId="30E22E91" w14:textId="2996581E" w:rsidR="00E86111" w:rsidRPr="00E86111" w:rsidRDefault="00E86111" w:rsidP="00E86111">
      <w:pPr>
        <w:spacing w:line="276" w:lineRule="auto"/>
        <w:rPr>
          <w:rFonts w:ascii="Calibri" w:hAnsi="Calibri"/>
        </w:rPr>
      </w:pPr>
      <w:r w:rsidRPr="00E86111">
        <w:rPr>
          <w:rFonts w:ascii="Calibri" w:hAnsi="Calibri"/>
        </w:rPr>
        <w:t>I believe in the 21</w:t>
      </w:r>
      <w:r w:rsidRPr="00E86111">
        <w:rPr>
          <w:rFonts w:ascii="Calibri" w:hAnsi="Calibri"/>
          <w:vertAlign w:val="superscript"/>
        </w:rPr>
        <w:t>st</w:t>
      </w:r>
      <w:r w:rsidRPr="00E86111">
        <w:rPr>
          <w:rFonts w:ascii="Calibri" w:hAnsi="Calibri"/>
        </w:rPr>
        <w:t xml:space="preserve"> century we have the opportunity to build the house of God, to build a house of worship as well. It's called Edge Church. We have an opportunity to build something together that will make a difference for a very long time. We're builders. </w:t>
      </w:r>
    </w:p>
    <w:p w14:paraId="70212F8A" w14:textId="77777777" w:rsidR="00E86111" w:rsidRPr="00E86111" w:rsidRDefault="00E86111" w:rsidP="00E86111">
      <w:pPr>
        <w:spacing w:line="276" w:lineRule="auto"/>
        <w:rPr>
          <w:rFonts w:ascii="Calibri" w:hAnsi="Calibri"/>
        </w:rPr>
      </w:pPr>
    </w:p>
    <w:p w14:paraId="4429AA2F" w14:textId="77777777" w:rsidR="00E86111" w:rsidRPr="00E86111" w:rsidRDefault="00E86111" w:rsidP="00E86111">
      <w:pPr>
        <w:spacing w:line="276" w:lineRule="auto"/>
        <w:rPr>
          <w:rFonts w:ascii="Calibri" w:hAnsi="Calibri"/>
        </w:rPr>
      </w:pPr>
      <w:r w:rsidRPr="00E86111">
        <w:rPr>
          <w:rFonts w:ascii="Calibri" w:hAnsi="Calibri"/>
        </w:rPr>
        <w:t xml:space="preserve">Edge Church was started 9 years ago. We started meeting in our living room, then later in an elementary school, then a middle school, and then we moved here. We've been building and building. Today, we own this building, but we are still building. We are building this church spiritually. We are building this church from the inside out and from the outside in. We are building. </w:t>
      </w:r>
    </w:p>
    <w:p w14:paraId="0D729A07" w14:textId="77777777" w:rsidR="00E86111" w:rsidRPr="00E86111" w:rsidRDefault="00E86111" w:rsidP="00E86111">
      <w:pPr>
        <w:spacing w:line="276" w:lineRule="auto"/>
        <w:rPr>
          <w:rFonts w:ascii="Calibri" w:hAnsi="Calibri"/>
        </w:rPr>
      </w:pPr>
    </w:p>
    <w:p w14:paraId="008BC6EE" w14:textId="11AC5E45" w:rsidR="00E86111" w:rsidRPr="00E86111" w:rsidRDefault="00E86111" w:rsidP="00E86111">
      <w:pPr>
        <w:spacing w:line="276" w:lineRule="auto"/>
        <w:rPr>
          <w:rFonts w:ascii="Calibri" w:hAnsi="Calibri"/>
        </w:rPr>
      </w:pPr>
      <w:r w:rsidRPr="00E86111">
        <w:rPr>
          <w:rFonts w:ascii="Calibri" w:hAnsi="Calibri"/>
        </w:rPr>
        <w:t xml:space="preserve">God wants us to have a great house of worship. Part of building a great house of worship is the spirit of generosity that backs it up. Had David not been a generous person, the temple in Israel </w:t>
      </w:r>
      <w:r w:rsidRPr="00E86111">
        <w:rPr>
          <w:rFonts w:ascii="Calibri" w:hAnsi="Calibri"/>
        </w:rPr>
        <w:lastRenderedPageBreak/>
        <w:t>would have never been constructed</w:t>
      </w:r>
      <w:r w:rsidR="00C66878">
        <w:rPr>
          <w:rFonts w:ascii="Calibri" w:hAnsi="Calibri"/>
        </w:rPr>
        <w:t>. I</w:t>
      </w:r>
      <w:r w:rsidRPr="00E86111">
        <w:rPr>
          <w:rFonts w:ascii="Calibri" w:hAnsi="Calibri"/>
        </w:rPr>
        <w:t xml:space="preserve">t would have never happened. There's so much ministry that is yet to take place right here at Edge Church. It comes through the spirit of generosity. </w:t>
      </w:r>
    </w:p>
    <w:p w14:paraId="0D5B3769" w14:textId="77777777" w:rsidR="00E86111" w:rsidRPr="00E86111" w:rsidRDefault="00E86111" w:rsidP="00E86111">
      <w:pPr>
        <w:spacing w:line="276" w:lineRule="auto"/>
        <w:rPr>
          <w:rFonts w:ascii="Calibri" w:hAnsi="Calibri"/>
        </w:rPr>
      </w:pPr>
    </w:p>
    <w:p w14:paraId="7F696B4B" w14:textId="77777777" w:rsidR="00E86111" w:rsidRPr="00E86111" w:rsidRDefault="00E86111" w:rsidP="00E86111">
      <w:pPr>
        <w:spacing w:line="276" w:lineRule="auto"/>
        <w:rPr>
          <w:rFonts w:ascii="Calibri" w:hAnsi="Calibri"/>
        </w:rPr>
      </w:pPr>
      <w:r w:rsidRPr="00E86111">
        <w:rPr>
          <w:rFonts w:ascii="Calibri" w:hAnsi="Calibri"/>
        </w:rPr>
        <w:t xml:space="preserve">I want us to look at some principles today from 1 Chronicles 29 about how we too can be a part of building God's work here at Edge Church through our generosity, through our tithes, and through our offerings. </w:t>
      </w:r>
    </w:p>
    <w:p w14:paraId="0A4611C6" w14:textId="77777777" w:rsidR="00E86111" w:rsidRPr="00E86111" w:rsidRDefault="00E86111" w:rsidP="00E86111">
      <w:pPr>
        <w:spacing w:line="276" w:lineRule="auto"/>
        <w:rPr>
          <w:rFonts w:ascii="Calibri" w:hAnsi="Calibri"/>
        </w:rPr>
      </w:pPr>
    </w:p>
    <w:p w14:paraId="3D249BFE" w14:textId="77777777" w:rsidR="00E86111" w:rsidRPr="00E86111" w:rsidRDefault="00E86111" w:rsidP="00E86111">
      <w:pPr>
        <w:spacing w:line="276" w:lineRule="auto"/>
        <w:rPr>
          <w:rFonts w:ascii="Calibri" w:hAnsi="Calibri"/>
          <w:b/>
          <w:bCs/>
        </w:rPr>
      </w:pPr>
      <w:r w:rsidRPr="00E86111">
        <w:rPr>
          <w:rFonts w:ascii="Calibri" w:hAnsi="Calibri"/>
          <w:b/>
          <w:bCs/>
        </w:rPr>
        <w:t>1. The Task Is Great</w:t>
      </w:r>
    </w:p>
    <w:p w14:paraId="4081288E" w14:textId="77777777" w:rsidR="00E86111" w:rsidRPr="00E86111" w:rsidRDefault="00E86111" w:rsidP="00E86111">
      <w:pPr>
        <w:spacing w:line="276" w:lineRule="auto"/>
        <w:rPr>
          <w:rFonts w:ascii="Calibri" w:hAnsi="Calibri"/>
        </w:rPr>
      </w:pPr>
    </w:p>
    <w:p w14:paraId="35FD9BCA" w14:textId="77777777" w:rsidR="00E86111" w:rsidRPr="00E86111" w:rsidRDefault="00E86111" w:rsidP="00E86111">
      <w:pPr>
        <w:spacing w:line="276" w:lineRule="auto"/>
        <w:rPr>
          <w:rFonts w:ascii="Calibri" w:hAnsi="Calibri"/>
        </w:rPr>
      </w:pPr>
      <w:r w:rsidRPr="00E86111">
        <w:rPr>
          <w:rFonts w:ascii="Calibri" w:hAnsi="Calibri"/>
        </w:rPr>
        <w:t>“Then King David said to all the assembly, ‘My son Solomon—God has chosen him alone—is young and inexperienced. The task is great because the building will not be built for a human but for the Lord God’” (1 Chronicles 29:1).</w:t>
      </w:r>
    </w:p>
    <w:p w14:paraId="5D4E63CE" w14:textId="77777777" w:rsidR="00E86111" w:rsidRPr="00E86111" w:rsidRDefault="00E86111" w:rsidP="00E86111">
      <w:pPr>
        <w:spacing w:line="276" w:lineRule="auto"/>
        <w:rPr>
          <w:rFonts w:ascii="Calibri" w:hAnsi="Calibri"/>
        </w:rPr>
      </w:pPr>
    </w:p>
    <w:p w14:paraId="2357C45B" w14:textId="77777777" w:rsidR="00E86111" w:rsidRPr="00E86111" w:rsidRDefault="00E86111" w:rsidP="00E86111">
      <w:pPr>
        <w:spacing w:line="276" w:lineRule="auto"/>
        <w:rPr>
          <w:rFonts w:ascii="Calibri" w:hAnsi="Calibri"/>
        </w:rPr>
      </w:pPr>
      <w:r w:rsidRPr="00E86111">
        <w:rPr>
          <w:rFonts w:ascii="Calibri" w:hAnsi="Calibri"/>
        </w:rPr>
        <w:t xml:space="preserve">In other words, when you embark on things for God, they're going to be challenging. They’re hard. He says, “My son Solomon is a young guy, a young leader. This is a big challenge, but this is what God has said. I'm going to set Solomon up for some success. But the task is great.” </w:t>
      </w:r>
    </w:p>
    <w:p w14:paraId="7914ADD3" w14:textId="77777777" w:rsidR="00E86111" w:rsidRPr="00E86111" w:rsidRDefault="00E86111" w:rsidP="00E86111">
      <w:pPr>
        <w:spacing w:line="276" w:lineRule="auto"/>
        <w:rPr>
          <w:rFonts w:ascii="Calibri" w:hAnsi="Calibri"/>
        </w:rPr>
      </w:pPr>
    </w:p>
    <w:p w14:paraId="295D5E88" w14:textId="77777777" w:rsidR="00E86111" w:rsidRPr="00E86111" w:rsidRDefault="00E86111" w:rsidP="00E86111">
      <w:pPr>
        <w:spacing w:line="276" w:lineRule="auto"/>
        <w:rPr>
          <w:rFonts w:ascii="Calibri" w:hAnsi="Calibri"/>
        </w:rPr>
      </w:pPr>
      <w:r w:rsidRPr="00E86111">
        <w:rPr>
          <w:rFonts w:ascii="Calibri" w:hAnsi="Calibri"/>
        </w:rPr>
        <w:t xml:space="preserve">How many of you know building the house of God, building a house of worship is a great task? It is a worthwhile task. One of the reasons it's worthwhile is because every single week, people come into this room, into this building who are hurting and struggling. </w:t>
      </w:r>
    </w:p>
    <w:p w14:paraId="7E004A04" w14:textId="77777777" w:rsidR="00E86111" w:rsidRPr="00E86111" w:rsidRDefault="00E86111" w:rsidP="00E86111">
      <w:pPr>
        <w:spacing w:line="276" w:lineRule="auto"/>
        <w:rPr>
          <w:rFonts w:ascii="Calibri" w:hAnsi="Calibri"/>
        </w:rPr>
      </w:pPr>
    </w:p>
    <w:p w14:paraId="6C2467A6" w14:textId="77777777" w:rsidR="00E86111" w:rsidRPr="00E86111" w:rsidRDefault="00E86111" w:rsidP="00E86111">
      <w:pPr>
        <w:spacing w:line="276" w:lineRule="auto"/>
        <w:rPr>
          <w:rFonts w:ascii="Calibri" w:hAnsi="Calibri"/>
        </w:rPr>
      </w:pPr>
      <w:r w:rsidRPr="00E86111">
        <w:rPr>
          <w:rFonts w:ascii="Calibri" w:hAnsi="Calibri"/>
        </w:rPr>
        <w:t xml:space="preserve">A few years ago, a man named Jim showed up at one of our services. Right after the service, he stopped me in the lobby and said, “I'm from Wisconsin. My wife and I are separated. I took a job here. I don't really know what I'm doing at church today, but I just showed up. I don't know what to do with my marriage and my life.” I talked to him and prayed for him. He came back the very next week and gave his life to Christ. That’s awesome. Right after he prayed and gave his life to the Lord, he told me, “I just don't know if my marriage is going to make it. I don't think it can make it. It’s just too far gone.” </w:t>
      </w:r>
    </w:p>
    <w:p w14:paraId="4BA9303C" w14:textId="77777777" w:rsidR="00E86111" w:rsidRPr="00E86111" w:rsidRDefault="00E86111" w:rsidP="00E86111">
      <w:pPr>
        <w:spacing w:line="276" w:lineRule="auto"/>
        <w:rPr>
          <w:rFonts w:ascii="Calibri" w:hAnsi="Calibri"/>
        </w:rPr>
      </w:pPr>
    </w:p>
    <w:p w14:paraId="34AC3B0D" w14:textId="77777777" w:rsidR="00E86111" w:rsidRPr="00E86111" w:rsidRDefault="00E86111" w:rsidP="00E86111">
      <w:pPr>
        <w:spacing w:line="276" w:lineRule="auto"/>
        <w:rPr>
          <w:rFonts w:ascii="Calibri" w:hAnsi="Calibri"/>
        </w:rPr>
      </w:pPr>
      <w:r w:rsidRPr="00E86111">
        <w:rPr>
          <w:rFonts w:ascii="Calibri" w:hAnsi="Calibri"/>
        </w:rPr>
        <w:t xml:space="preserve">I had lunch with him a couple of weeks after that. He was like, “Ryan, it's just not going to work out.” I said, “Let’s keep praying about it.” </w:t>
      </w:r>
    </w:p>
    <w:p w14:paraId="4E621F9D" w14:textId="77777777" w:rsidR="00E86111" w:rsidRPr="00E86111" w:rsidRDefault="00E86111" w:rsidP="00E86111">
      <w:pPr>
        <w:spacing w:line="276" w:lineRule="auto"/>
        <w:rPr>
          <w:rFonts w:ascii="Calibri" w:hAnsi="Calibri"/>
        </w:rPr>
      </w:pPr>
    </w:p>
    <w:p w14:paraId="2563A53A" w14:textId="3292E432" w:rsidR="00E86111" w:rsidRPr="00E86111" w:rsidRDefault="00E86111" w:rsidP="00E86111">
      <w:pPr>
        <w:spacing w:line="276" w:lineRule="auto"/>
        <w:rPr>
          <w:rFonts w:ascii="Calibri" w:hAnsi="Calibri"/>
        </w:rPr>
      </w:pPr>
      <w:r w:rsidRPr="00E86111">
        <w:rPr>
          <w:rFonts w:ascii="Calibri" w:hAnsi="Calibri"/>
        </w:rPr>
        <w:t xml:space="preserve">One day, he showed up at the office and he said, “I have to talk to you.” He said, “I think that I want to work my marriage out.” This is over about three months period of time. He said, “I feel like I want to work the marriage out, but I don't know what to do.” We talked about it and I said, “You need to call your wife right now. You need to tell her that your love her, that you're sorry that you left Wisconsin, and that you want to work out the marriage.” He was like, “What </w:t>
      </w:r>
      <w:r w:rsidRPr="00E86111">
        <w:rPr>
          <w:rFonts w:ascii="Calibri" w:hAnsi="Calibri"/>
        </w:rPr>
        <w:lastRenderedPageBreak/>
        <w:t xml:space="preserve">if she won't listen to me?” We can talk about all the what ifs. I said, “You just need to have the peace in your own heart that you did everything you could do to make it right.” He picks up the phone </w:t>
      </w:r>
      <w:r w:rsidR="00C66878">
        <w:rPr>
          <w:rFonts w:ascii="Calibri" w:hAnsi="Calibri"/>
        </w:rPr>
        <w:t>and</w:t>
      </w:r>
      <w:r w:rsidRPr="00E86111">
        <w:rPr>
          <w:rFonts w:ascii="Calibri" w:hAnsi="Calibri"/>
        </w:rPr>
        <w:t xml:space="preserve"> calls her. She begins to weep. He begins to cry. They talk on the phone. </w:t>
      </w:r>
    </w:p>
    <w:p w14:paraId="7AC657B7" w14:textId="77777777" w:rsidR="00E86111" w:rsidRPr="00E86111" w:rsidRDefault="00E86111" w:rsidP="00E86111">
      <w:pPr>
        <w:spacing w:line="276" w:lineRule="auto"/>
        <w:rPr>
          <w:rFonts w:ascii="Calibri" w:hAnsi="Calibri"/>
        </w:rPr>
      </w:pPr>
    </w:p>
    <w:p w14:paraId="262009C8" w14:textId="77777777" w:rsidR="00E86111" w:rsidRPr="00E86111" w:rsidRDefault="00E86111" w:rsidP="00E86111">
      <w:pPr>
        <w:spacing w:line="276" w:lineRule="auto"/>
        <w:rPr>
          <w:rFonts w:ascii="Calibri" w:hAnsi="Calibri"/>
        </w:rPr>
      </w:pPr>
      <w:r w:rsidRPr="00E86111">
        <w:rPr>
          <w:rFonts w:ascii="Calibri" w:hAnsi="Calibri"/>
        </w:rPr>
        <w:t xml:space="preserve">A few days later, he tells me, “Ryan, I am moving back to Wisconsin with my kids and with my wife. I believe the reason that God brought me to Colorado was not because of my job, but because I needed to find the Lord at Edge Church. Because I found the Lord at Edge Church, my family is going to be back together.” </w:t>
      </w:r>
    </w:p>
    <w:p w14:paraId="362412B3" w14:textId="77777777" w:rsidR="00E86111" w:rsidRPr="00E86111" w:rsidRDefault="00E86111" w:rsidP="00E86111">
      <w:pPr>
        <w:spacing w:line="276" w:lineRule="auto"/>
        <w:rPr>
          <w:rFonts w:ascii="Calibri" w:hAnsi="Calibri"/>
        </w:rPr>
      </w:pPr>
    </w:p>
    <w:p w14:paraId="20EE3D16" w14:textId="77777777" w:rsidR="00E86111" w:rsidRPr="00E86111" w:rsidRDefault="00E86111" w:rsidP="00E86111">
      <w:pPr>
        <w:spacing w:line="276" w:lineRule="auto"/>
        <w:rPr>
          <w:rFonts w:ascii="Calibri" w:hAnsi="Calibri"/>
        </w:rPr>
      </w:pPr>
      <w:r w:rsidRPr="00E86111">
        <w:rPr>
          <w:rFonts w:ascii="Calibri" w:hAnsi="Calibri"/>
        </w:rPr>
        <w:t xml:space="preserve">People are hurting. The task is great. The reason that we bring tithes and offerings, the task is great. The stakes are high. </w:t>
      </w:r>
    </w:p>
    <w:p w14:paraId="6EAA4995" w14:textId="77777777" w:rsidR="00E86111" w:rsidRPr="00E86111" w:rsidRDefault="00E86111" w:rsidP="00E86111">
      <w:pPr>
        <w:spacing w:line="276" w:lineRule="auto"/>
        <w:rPr>
          <w:rFonts w:ascii="Calibri" w:hAnsi="Calibri"/>
        </w:rPr>
      </w:pPr>
    </w:p>
    <w:p w14:paraId="15D5DC1B" w14:textId="43C8F803" w:rsidR="00E86111" w:rsidRPr="00E86111" w:rsidRDefault="00E86111" w:rsidP="00E86111">
      <w:pPr>
        <w:spacing w:line="276" w:lineRule="auto"/>
        <w:rPr>
          <w:rFonts w:ascii="Calibri" w:hAnsi="Calibri"/>
        </w:rPr>
      </w:pPr>
      <w:r w:rsidRPr="00E86111">
        <w:rPr>
          <w:rFonts w:ascii="Calibri" w:hAnsi="Calibri"/>
        </w:rPr>
        <w:t>The Bible tells us that at the end of time, every person will be judged by whether we know Christ or whether we don't. We'll spend eternity in heaven or w</w:t>
      </w:r>
      <w:r w:rsidR="00C66878">
        <w:rPr>
          <w:rFonts w:ascii="Calibri" w:hAnsi="Calibri"/>
        </w:rPr>
        <w:t>e’</w:t>
      </w:r>
      <w:r w:rsidRPr="00E86111">
        <w:rPr>
          <w:rFonts w:ascii="Calibri" w:hAnsi="Calibri"/>
        </w:rPr>
        <w:t xml:space="preserve">ll spend eternity in hell. That's why the ministry matters. The task is great. The message is awesome. The souls of humanity are at stake. That's why it really matters around here. It really does. It makes a huge difference. People are hurting. People are struggling. We need to have a place where people can come and find hope. The task is great. </w:t>
      </w:r>
    </w:p>
    <w:p w14:paraId="4869BEC4" w14:textId="77777777" w:rsidR="00E86111" w:rsidRPr="00E86111" w:rsidRDefault="00E86111" w:rsidP="00E86111">
      <w:pPr>
        <w:spacing w:line="276" w:lineRule="auto"/>
        <w:rPr>
          <w:rFonts w:ascii="Calibri" w:hAnsi="Calibri"/>
        </w:rPr>
      </w:pPr>
    </w:p>
    <w:p w14:paraId="1BC83F92" w14:textId="77777777" w:rsidR="00E86111" w:rsidRPr="00E86111" w:rsidRDefault="00E86111" w:rsidP="00E86111">
      <w:pPr>
        <w:spacing w:line="276" w:lineRule="auto"/>
        <w:rPr>
          <w:rFonts w:ascii="Calibri" w:hAnsi="Calibri"/>
        </w:rPr>
      </w:pPr>
      <w:r w:rsidRPr="00E86111">
        <w:rPr>
          <w:rFonts w:ascii="Calibri" w:hAnsi="Calibri"/>
        </w:rPr>
        <w:t xml:space="preserve">There will be conflicts along the way because the task is great. In 1 Chronicles 28:20, David says to his son Solomon, “Be strong and courageous. Don’t be afraid.” It’s like he’s telling his son, if you're going to attempt something great for God, there are going to be challenges. How many of you know that to be true? Great things for God are not easy. If they were easy, everyone would be doing them. They're challenging. They're hard. “Be strong and courageous, Solomon. Be ready. It’s going to be tough.” </w:t>
      </w:r>
    </w:p>
    <w:p w14:paraId="6C3B79C3" w14:textId="77777777" w:rsidR="00E86111" w:rsidRPr="00E86111" w:rsidRDefault="00E86111" w:rsidP="00E86111">
      <w:pPr>
        <w:spacing w:line="276" w:lineRule="auto"/>
        <w:rPr>
          <w:rFonts w:ascii="Calibri" w:hAnsi="Calibri"/>
        </w:rPr>
      </w:pPr>
    </w:p>
    <w:p w14:paraId="31EE78A6" w14:textId="77777777" w:rsidR="00C66878" w:rsidRDefault="00E86111" w:rsidP="00E86111">
      <w:pPr>
        <w:spacing w:line="276" w:lineRule="auto"/>
        <w:rPr>
          <w:rFonts w:ascii="Calibri" w:hAnsi="Calibri"/>
        </w:rPr>
      </w:pPr>
      <w:r w:rsidRPr="00E86111">
        <w:rPr>
          <w:rFonts w:ascii="Calibri" w:hAnsi="Calibri"/>
        </w:rPr>
        <w:t xml:space="preserve">We've had some challenges. We've had some setbacks over the last 9 years. But the task is great. The hearts of people, the lives of people – families, marriages. The task is great. The task of winning people to Christ is great. We live in a secular time. We live in a time where atheism is on the rise and when people believe all kinds of crazy things. It's difficult. It's challenging to lead people to Christ. The task is great. But we refuse to lay down and stop. We believe that we have to keep pressing forward and moving ahead with the plans and the calling of God because the task is too important. The task is great. </w:t>
      </w:r>
    </w:p>
    <w:p w14:paraId="5A59FC94" w14:textId="77777777" w:rsidR="00C66878" w:rsidRDefault="00C66878" w:rsidP="00E86111">
      <w:pPr>
        <w:spacing w:line="276" w:lineRule="auto"/>
        <w:rPr>
          <w:rFonts w:ascii="Calibri" w:hAnsi="Calibri"/>
        </w:rPr>
      </w:pPr>
    </w:p>
    <w:p w14:paraId="7D731742" w14:textId="249745B5" w:rsidR="00E86111" w:rsidRPr="00E86111" w:rsidRDefault="00E86111" w:rsidP="00E86111">
      <w:pPr>
        <w:spacing w:line="276" w:lineRule="auto"/>
        <w:rPr>
          <w:rFonts w:ascii="Calibri" w:hAnsi="Calibri"/>
        </w:rPr>
      </w:pPr>
      <w:r w:rsidRPr="00E86111">
        <w:rPr>
          <w:rFonts w:ascii="Calibri" w:hAnsi="Calibri"/>
        </w:rPr>
        <w:t xml:space="preserve">We have the high honor and high privilege of being that light for our city and telling people the good news about Jesus. It matters so much. The task is great. That's why we give. </w:t>
      </w:r>
    </w:p>
    <w:p w14:paraId="43503A89" w14:textId="77777777" w:rsidR="00E86111" w:rsidRPr="00E86111" w:rsidRDefault="00E86111" w:rsidP="00E86111">
      <w:pPr>
        <w:spacing w:line="276" w:lineRule="auto"/>
        <w:rPr>
          <w:rFonts w:ascii="Calibri" w:hAnsi="Calibri"/>
        </w:rPr>
      </w:pPr>
    </w:p>
    <w:p w14:paraId="77E26179" w14:textId="77777777" w:rsidR="00E86111" w:rsidRPr="00E86111" w:rsidRDefault="00E86111" w:rsidP="00E86111">
      <w:pPr>
        <w:spacing w:line="276" w:lineRule="auto"/>
        <w:rPr>
          <w:rFonts w:ascii="Calibri" w:hAnsi="Calibri"/>
          <w:b/>
          <w:bCs/>
        </w:rPr>
      </w:pPr>
      <w:r w:rsidRPr="00E86111">
        <w:rPr>
          <w:rFonts w:ascii="Calibri" w:hAnsi="Calibri"/>
          <w:b/>
          <w:bCs/>
        </w:rPr>
        <w:lastRenderedPageBreak/>
        <w:t xml:space="preserve">2. Everything Comes </w:t>
      </w:r>
      <w:proofErr w:type="gramStart"/>
      <w:r w:rsidRPr="00E86111">
        <w:rPr>
          <w:rFonts w:ascii="Calibri" w:hAnsi="Calibri"/>
          <w:b/>
          <w:bCs/>
        </w:rPr>
        <w:t>From</w:t>
      </w:r>
      <w:proofErr w:type="gramEnd"/>
      <w:r w:rsidRPr="00E86111">
        <w:rPr>
          <w:rFonts w:ascii="Calibri" w:hAnsi="Calibri"/>
          <w:b/>
          <w:bCs/>
        </w:rPr>
        <w:t xml:space="preserve"> God</w:t>
      </w:r>
    </w:p>
    <w:p w14:paraId="42C258A4" w14:textId="77777777" w:rsidR="00E86111" w:rsidRPr="00E86111" w:rsidRDefault="00E86111" w:rsidP="00E86111">
      <w:pPr>
        <w:spacing w:line="276" w:lineRule="auto"/>
        <w:rPr>
          <w:rFonts w:ascii="Calibri" w:hAnsi="Calibri"/>
        </w:rPr>
      </w:pPr>
    </w:p>
    <w:p w14:paraId="34CF64D2" w14:textId="77777777" w:rsidR="00E86111" w:rsidRPr="00E86111" w:rsidRDefault="00E86111" w:rsidP="00E86111">
      <w:pPr>
        <w:spacing w:line="276" w:lineRule="auto"/>
        <w:rPr>
          <w:rFonts w:ascii="Calibri" w:hAnsi="Calibri"/>
        </w:rPr>
      </w:pPr>
      <w:r w:rsidRPr="00E86111">
        <w:rPr>
          <w:rFonts w:ascii="Calibri" w:hAnsi="Calibri"/>
        </w:rPr>
        <w:t>“But who am I, and who are my people, that we should be able to give as generously as this? For everything comes from you, and we have given you only what comes from your own hand” (1 Chronicles 29:14).</w:t>
      </w:r>
    </w:p>
    <w:p w14:paraId="135B8C95" w14:textId="77777777" w:rsidR="00E86111" w:rsidRPr="00E86111" w:rsidRDefault="00E86111" w:rsidP="00E86111">
      <w:pPr>
        <w:spacing w:line="276" w:lineRule="auto"/>
        <w:rPr>
          <w:rFonts w:ascii="Calibri" w:hAnsi="Calibri"/>
        </w:rPr>
      </w:pPr>
    </w:p>
    <w:p w14:paraId="3A2CDDC3" w14:textId="7EFC69FF" w:rsidR="00E86111" w:rsidRPr="00E86111" w:rsidRDefault="00E86111" w:rsidP="00E86111">
      <w:pPr>
        <w:spacing w:line="276" w:lineRule="auto"/>
        <w:rPr>
          <w:rFonts w:ascii="Calibri" w:hAnsi="Calibri"/>
        </w:rPr>
      </w:pPr>
      <w:r w:rsidRPr="00E86111">
        <w:rPr>
          <w:rFonts w:ascii="Calibri" w:hAnsi="Calibri"/>
        </w:rPr>
        <w:t xml:space="preserve">David was wealthy. You would think that </w:t>
      </w:r>
      <w:r w:rsidR="00C66878">
        <w:rPr>
          <w:rFonts w:ascii="Calibri" w:hAnsi="Calibri"/>
        </w:rPr>
        <w:t>David, being as wealthy as he was,</w:t>
      </w:r>
      <w:r w:rsidRPr="00E86111">
        <w:rPr>
          <w:rFonts w:ascii="Calibri" w:hAnsi="Calibri"/>
        </w:rPr>
        <w:t xml:space="preserve"> would be very proud and very arrogant about his belongings</w:t>
      </w:r>
      <w:r w:rsidR="00C66878">
        <w:rPr>
          <w:rFonts w:ascii="Calibri" w:hAnsi="Calibri"/>
        </w:rPr>
        <w:t xml:space="preserve">. </w:t>
      </w:r>
      <w:r w:rsidRPr="00E86111">
        <w:rPr>
          <w:rFonts w:ascii="Calibri" w:hAnsi="Calibri"/>
        </w:rPr>
        <w:t xml:space="preserve">That’s an easy trap to fall into. The more we have, the more we believe in ourselves and the less we see our need for God. With David, it was the opposite. David was wealthy, but he said, “Everything I have comes from the Lord. I don't have anything without Him.” My bank account is the Lord's. My car is the Lord's. My home is the Lord's. My businesses are the Lord's. My investments are the Lord's. It all belongs to Him. It is all God's. </w:t>
      </w:r>
    </w:p>
    <w:p w14:paraId="66444D11" w14:textId="77777777" w:rsidR="00E86111" w:rsidRPr="00E86111" w:rsidRDefault="00E86111" w:rsidP="00E86111">
      <w:pPr>
        <w:spacing w:line="276" w:lineRule="auto"/>
        <w:rPr>
          <w:rFonts w:ascii="Calibri" w:hAnsi="Calibri"/>
        </w:rPr>
      </w:pPr>
    </w:p>
    <w:p w14:paraId="654D6D19" w14:textId="77777777" w:rsidR="00E86111" w:rsidRPr="00E86111" w:rsidRDefault="00E86111" w:rsidP="00E86111">
      <w:pPr>
        <w:spacing w:line="276" w:lineRule="auto"/>
        <w:rPr>
          <w:rFonts w:ascii="Calibri" w:hAnsi="Calibri"/>
        </w:rPr>
      </w:pPr>
      <w:r w:rsidRPr="00E86111">
        <w:rPr>
          <w:rFonts w:ascii="Calibri" w:hAnsi="Calibri"/>
        </w:rPr>
        <w:t xml:space="preserve">When we begin to have this Davidic perspective, when we see that all our possessions are really God's, then being generous becomes a lot easier. We’re like, “It wasn’t really all my stuff anyway.” God has just loaned it to us. </w:t>
      </w:r>
    </w:p>
    <w:p w14:paraId="665F55CF" w14:textId="77777777" w:rsidR="00E86111" w:rsidRPr="00E86111" w:rsidRDefault="00E86111" w:rsidP="00E86111">
      <w:pPr>
        <w:spacing w:line="276" w:lineRule="auto"/>
        <w:rPr>
          <w:rFonts w:ascii="Calibri" w:hAnsi="Calibri"/>
        </w:rPr>
      </w:pPr>
    </w:p>
    <w:p w14:paraId="726BDE75" w14:textId="77777777" w:rsidR="00E86111" w:rsidRPr="00E86111" w:rsidRDefault="00E86111" w:rsidP="00E86111">
      <w:pPr>
        <w:spacing w:line="276" w:lineRule="auto"/>
        <w:rPr>
          <w:rFonts w:ascii="Calibri" w:hAnsi="Calibri"/>
        </w:rPr>
      </w:pPr>
      <w:r w:rsidRPr="00E86111">
        <w:rPr>
          <w:rFonts w:ascii="Calibri" w:hAnsi="Calibri"/>
        </w:rPr>
        <w:t xml:space="preserve">I love to say it this way: We are tenants, not landlords. We are simply renting. We are simply borrowing what God ultimately owns. God owns it all. </w:t>
      </w:r>
    </w:p>
    <w:p w14:paraId="2F421CCD" w14:textId="77777777" w:rsidR="00E86111" w:rsidRPr="00E86111" w:rsidRDefault="00E86111" w:rsidP="00E86111">
      <w:pPr>
        <w:spacing w:line="276" w:lineRule="auto"/>
        <w:rPr>
          <w:rFonts w:ascii="Calibri" w:hAnsi="Calibri"/>
        </w:rPr>
      </w:pPr>
    </w:p>
    <w:p w14:paraId="1657A656" w14:textId="77777777" w:rsidR="00E86111" w:rsidRPr="00E86111" w:rsidRDefault="00E86111" w:rsidP="00E86111">
      <w:pPr>
        <w:spacing w:line="276" w:lineRule="auto"/>
        <w:rPr>
          <w:rFonts w:ascii="Calibri" w:hAnsi="Calibri"/>
        </w:rPr>
      </w:pPr>
      <w:r w:rsidRPr="00E86111">
        <w:rPr>
          <w:rFonts w:ascii="Calibri" w:hAnsi="Calibri"/>
        </w:rPr>
        <w:t>How can David give so sacrificially? How can he lead the people to be so generous and say, “It isn't all ours anyway. It's all His”?</w:t>
      </w:r>
    </w:p>
    <w:p w14:paraId="3B94FE1F" w14:textId="77777777" w:rsidR="00E86111" w:rsidRPr="00E86111" w:rsidRDefault="00E86111" w:rsidP="00E86111">
      <w:pPr>
        <w:spacing w:line="276" w:lineRule="auto"/>
        <w:rPr>
          <w:rFonts w:ascii="Calibri" w:hAnsi="Calibri"/>
        </w:rPr>
      </w:pPr>
    </w:p>
    <w:p w14:paraId="5DE5ACAC" w14:textId="77777777" w:rsidR="00E86111" w:rsidRPr="00E86111" w:rsidRDefault="00E86111" w:rsidP="00E86111">
      <w:pPr>
        <w:spacing w:line="276" w:lineRule="auto"/>
        <w:rPr>
          <w:rFonts w:ascii="Calibri" w:hAnsi="Calibri"/>
        </w:rPr>
      </w:pPr>
      <w:r w:rsidRPr="00E86111">
        <w:rPr>
          <w:rFonts w:ascii="Calibri" w:hAnsi="Calibri"/>
        </w:rPr>
        <w:t>“Everything in the world is the Lord’s” (Psalm 24:1).</w:t>
      </w:r>
    </w:p>
    <w:p w14:paraId="4F1E3247" w14:textId="77777777" w:rsidR="00E86111" w:rsidRPr="00E86111" w:rsidRDefault="00E86111" w:rsidP="00E86111">
      <w:pPr>
        <w:spacing w:line="276" w:lineRule="auto"/>
        <w:rPr>
          <w:rFonts w:ascii="Calibri" w:hAnsi="Calibri"/>
        </w:rPr>
      </w:pPr>
    </w:p>
    <w:p w14:paraId="547BA7EE" w14:textId="77777777" w:rsidR="00E86111" w:rsidRPr="00E86111" w:rsidRDefault="00E86111" w:rsidP="00E86111">
      <w:pPr>
        <w:spacing w:line="276" w:lineRule="auto"/>
        <w:rPr>
          <w:rFonts w:ascii="Calibri" w:hAnsi="Calibri"/>
        </w:rPr>
      </w:pPr>
      <w:r w:rsidRPr="00E86111">
        <w:rPr>
          <w:rFonts w:ascii="Calibri" w:hAnsi="Calibri"/>
        </w:rPr>
        <w:t>I had what I thought was a brilliant parent moment a few years ago. My daughter was 3 years old at the time. She would grab her blanket and her babies and say, “Mine.” I thought, “I am going to break that out of her mind. What am I going to do?”</w:t>
      </w:r>
    </w:p>
    <w:p w14:paraId="26E64302" w14:textId="77777777" w:rsidR="00E86111" w:rsidRPr="00E86111" w:rsidRDefault="00E86111" w:rsidP="00E86111">
      <w:pPr>
        <w:spacing w:line="276" w:lineRule="auto"/>
        <w:rPr>
          <w:rFonts w:ascii="Calibri" w:hAnsi="Calibri"/>
        </w:rPr>
      </w:pPr>
    </w:p>
    <w:p w14:paraId="6AA56CA1" w14:textId="5BFAB13E" w:rsidR="00E86111" w:rsidRPr="00E86111" w:rsidRDefault="00E86111" w:rsidP="00E86111">
      <w:pPr>
        <w:spacing w:line="276" w:lineRule="auto"/>
        <w:rPr>
          <w:rFonts w:ascii="Calibri" w:hAnsi="Calibri"/>
        </w:rPr>
      </w:pPr>
      <w:r w:rsidRPr="00E86111">
        <w:rPr>
          <w:rFonts w:ascii="Calibri" w:hAnsi="Calibri"/>
        </w:rPr>
        <w:t>I said to her, “Bryn, Daddy wants to borrow your blanket.” “That's mine.” She grabbed it. I said, “No, I need to borrow your blanket. You need to share.” I took it out of her hand. I thought she would have this light go on in her head and would see exactly what I've been trying to tell her</w:t>
      </w:r>
      <w:r w:rsidR="00C66878">
        <w:rPr>
          <w:rFonts w:ascii="Calibri" w:hAnsi="Calibri"/>
        </w:rPr>
        <w:t>, and</w:t>
      </w:r>
      <w:r w:rsidRPr="00E86111">
        <w:rPr>
          <w:rFonts w:ascii="Calibri" w:hAnsi="Calibri"/>
        </w:rPr>
        <w:t xml:space="preserve"> </w:t>
      </w:r>
      <w:r w:rsidR="00C66878">
        <w:rPr>
          <w:rFonts w:ascii="Calibri" w:hAnsi="Calibri"/>
        </w:rPr>
        <w:t xml:space="preserve">say, “I </w:t>
      </w:r>
      <w:r w:rsidRPr="00E86111">
        <w:rPr>
          <w:rFonts w:ascii="Calibri" w:hAnsi="Calibri"/>
        </w:rPr>
        <w:t xml:space="preserve">want to share </w:t>
      </w:r>
      <w:r w:rsidR="00C66878">
        <w:rPr>
          <w:rFonts w:ascii="Calibri" w:hAnsi="Calibri"/>
        </w:rPr>
        <w:t>my</w:t>
      </w:r>
      <w:r w:rsidRPr="00E86111">
        <w:rPr>
          <w:rFonts w:ascii="Calibri" w:hAnsi="Calibri"/>
        </w:rPr>
        <w:t xml:space="preserve"> blanket with Daddy.</w:t>
      </w:r>
      <w:r w:rsidR="00C66878">
        <w:rPr>
          <w:rFonts w:ascii="Calibri" w:hAnsi="Calibri"/>
        </w:rPr>
        <w:t>”</w:t>
      </w:r>
      <w:r w:rsidRPr="00E86111">
        <w:rPr>
          <w:rFonts w:ascii="Calibri" w:hAnsi="Calibri"/>
        </w:rPr>
        <w:t xml:space="preserve"> Guess what she did? She screamed bloody murder. She came after me. She's tough. “Mine! Mine! Mine!” She ripped it out of my hands, fighting me. I decided to try another parental angle. Sometimes things get in your head better than they are in reality.</w:t>
      </w:r>
    </w:p>
    <w:p w14:paraId="67455293" w14:textId="77777777" w:rsidR="00E86111" w:rsidRPr="00E86111" w:rsidRDefault="00E86111" w:rsidP="00E86111">
      <w:pPr>
        <w:spacing w:line="276" w:lineRule="auto"/>
        <w:rPr>
          <w:rFonts w:ascii="Calibri" w:hAnsi="Calibri"/>
        </w:rPr>
      </w:pPr>
    </w:p>
    <w:p w14:paraId="697DB56E" w14:textId="0A7DEA3C" w:rsidR="00E86111" w:rsidRPr="00E86111" w:rsidRDefault="00E86111" w:rsidP="00E86111">
      <w:pPr>
        <w:spacing w:line="276" w:lineRule="auto"/>
        <w:rPr>
          <w:rFonts w:ascii="Calibri" w:hAnsi="Calibri"/>
        </w:rPr>
      </w:pPr>
      <w:r w:rsidRPr="00E86111">
        <w:rPr>
          <w:rFonts w:ascii="Calibri" w:hAnsi="Calibri"/>
        </w:rPr>
        <w:t xml:space="preserve">I wonder how many Christians, how many adults are saying, “Mine! This is my stuff. I don't want to share it with the Lord. This belongs to me.” It’s easy to have a sense of entitlement. It's easy to think that all we have is because of us. “I'm smart. I'm connected. I'm educated. I'm talented. I have a great personality. People like me. I know all the right folks.” </w:t>
      </w:r>
    </w:p>
    <w:p w14:paraId="16A6299C" w14:textId="77777777" w:rsidR="00E86111" w:rsidRPr="00E86111" w:rsidRDefault="00E86111" w:rsidP="00E86111">
      <w:pPr>
        <w:spacing w:line="276" w:lineRule="auto"/>
        <w:rPr>
          <w:rFonts w:ascii="Calibri" w:hAnsi="Calibri"/>
        </w:rPr>
      </w:pPr>
    </w:p>
    <w:p w14:paraId="7F9707AE" w14:textId="77777777" w:rsidR="00E86111" w:rsidRPr="00E86111" w:rsidRDefault="00E86111" w:rsidP="00E86111">
      <w:pPr>
        <w:spacing w:line="276" w:lineRule="auto"/>
        <w:rPr>
          <w:rFonts w:ascii="Calibri" w:hAnsi="Calibri"/>
        </w:rPr>
      </w:pPr>
      <w:r w:rsidRPr="00E86111">
        <w:rPr>
          <w:rFonts w:ascii="Calibri" w:hAnsi="Calibri"/>
        </w:rPr>
        <w:t>“Remember that the Lord your God gives you the power to gain wealth” (Deuteronomy 8:18).</w:t>
      </w:r>
    </w:p>
    <w:p w14:paraId="600E9F63" w14:textId="77777777" w:rsidR="00E86111" w:rsidRPr="00E86111" w:rsidRDefault="00E86111" w:rsidP="00E86111">
      <w:pPr>
        <w:spacing w:line="276" w:lineRule="auto"/>
        <w:rPr>
          <w:rFonts w:ascii="Calibri" w:hAnsi="Calibri"/>
        </w:rPr>
      </w:pPr>
    </w:p>
    <w:p w14:paraId="2C057880" w14:textId="77777777" w:rsidR="00E86111" w:rsidRPr="00E86111" w:rsidRDefault="00E86111" w:rsidP="00E86111">
      <w:pPr>
        <w:spacing w:line="276" w:lineRule="auto"/>
        <w:rPr>
          <w:rFonts w:ascii="Calibri" w:hAnsi="Calibri"/>
        </w:rPr>
      </w:pPr>
      <w:r w:rsidRPr="00E86111">
        <w:rPr>
          <w:rFonts w:ascii="Calibri" w:hAnsi="Calibri"/>
        </w:rPr>
        <w:t xml:space="preserve">In other words, you don't have anything without the Lord. If you have anything, it is because of the Lord. The Lord has given you talent. The Lord has given </w:t>
      </w:r>
      <w:proofErr w:type="spellStart"/>
      <w:r w:rsidRPr="00E86111">
        <w:rPr>
          <w:rFonts w:ascii="Calibri" w:hAnsi="Calibri"/>
        </w:rPr>
        <w:t>you</w:t>
      </w:r>
      <w:proofErr w:type="spellEnd"/>
      <w:r w:rsidRPr="00E86111">
        <w:rPr>
          <w:rFonts w:ascii="Calibri" w:hAnsi="Calibri"/>
        </w:rPr>
        <w:t xml:space="preserve"> ability. The Lord has given you personality. The Lord has given you relationship. Whatever you have to earn wealth, it's all from Him. </w:t>
      </w:r>
    </w:p>
    <w:p w14:paraId="68EC90AD" w14:textId="77777777" w:rsidR="00E86111" w:rsidRPr="00E86111" w:rsidRDefault="00E86111" w:rsidP="00E86111">
      <w:pPr>
        <w:spacing w:line="276" w:lineRule="auto"/>
        <w:rPr>
          <w:rFonts w:ascii="Calibri" w:hAnsi="Calibri"/>
        </w:rPr>
      </w:pPr>
    </w:p>
    <w:p w14:paraId="5677364E" w14:textId="77777777" w:rsidR="00E86111" w:rsidRPr="00E86111" w:rsidRDefault="00E86111" w:rsidP="00E86111">
      <w:pPr>
        <w:spacing w:line="276" w:lineRule="auto"/>
        <w:rPr>
          <w:rFonts w:ascii="Calibri" w:hAnsi="Calibri"/>
        </w:rPr>
      </w:pPr>
      <w:r w:rsidRPr="00E86111">
        <w:rPr>
          <w:rFonts w:ascii="Calibri" w:hAnsi="Calibri"/>
        </w:rPr>
        <w:t xml:space="preserve">When we begin to look at our stuff through this lens, then being generous, bringing those tithes, bringing those offerings is like, “Why would I not do that?” It all belongs to the Lord. </w:t>
      </w:r>
    </w:p>
    <w:p w14:paraId="366B3909" w14:textId="77777777" w:rsidR="00E86111" w:rsidRPr="00E86111" w:rsidRDefault="00E86111" w:rsidP="00E86111">
      <w:pPr>
        <w:spacing w:line="276" w:lineRule="auto"/>
        <w:rPr>
          <w:rFonts w:ascii="Calibri" w:hAnsi="Calibri"/>
        </w:rPr>
      </w:pPr>
    </w:p>
    <w:p w14:paraId="4A77DAEC" w14:textId="77777777" w:rsidR="00E86111" w:rsidRPr="00E86111" w:rsidRDefault="00E86111" w:rsidP="00E86111">
      <w:pPr>
        <w:spacing w:line="276" w:lineRule="auto"/>
        <w:rPr>
          <w:rFonts w:ascii="Calibri" w:hAnsi="Calibri"/>
        </w:rPr>
      </w:pPr>
      <w:r w:rsidRPr="00E86111">
        <w:rPr>
          <w:rFonts w:ascii="Calibri" w:hAnsi="Calibri"/>
        </w:rPr>
        <w:t>“‘The silver is mine and the gold is mine,’ declares the LORD Almighty” (Haggai 2:8).</w:t>
      </w:r>
    </w:p>
    <w:p w14:paraId="7316629A" w14:textId="77777777" w:rsidR="00E86111" w:rsidRPr="00E86111" w:rsidRDefault="00E86111" w:rsidP="00E86111">
      <w:pPr>
        <w:spacing w:line="276" w:lineRule="auto"/>
        <w:rPr>
          <w:rFonts w:ascii="Calibri" w:hAnsi="Calibri"/>
        </w:rPr>
      </w:pPr>
    </w:p>
    <w:p w14:paraId="3CD1AA1A" w14:textId="77777777" w:rsidR="00E86111" w:rsidRPr="00E86111" w:rsidRDefault="00E86111" w:rsidP="00E86111">
      <w:pPr>
        <w:spacing w:line="276" w:lineRule="auto"/>
        <w:rPr>
          <w:rFonts w:ascii="Calibri" w:hAnsi="Calibri"/>
        </w:rPr>
      </w:pPr>
      <w:r w:rsidRPr="00E86111">
        <w:rPr>
          <w:rFonts w:ascii="Calibri" w:hAnsi="Calibri"/>
        </w:rPr>
        <w:t xml:space="preserve">It all belongs to God. The Apostle Paul wrote in the New Testament that not only does God own all of our stuff, but He owns us as well. </w:t>
      </w:r>
    </w:p>
    <w:p w14:paraId="52778089" w14:textId="77777777" w:rsidR="00E86111" w:rsidRPr="00E86111" w:rsidRDefault="00E86111" w:rsidP="00E86111">
      <w:pPr>
        <w:spacing w:line="276" w:lineRule="auto"/>
        <w:rPr>
          <w:rFonts w:ascii="Calibri" w:hAnsi="Calibri"/>
        </w:rPr>
      </w:pPr>
    </w:p>
    <w:p w14:paraId="4D8AE07C" w14:textId="77777777" w:rsidR="00E86111" w:rsidRPr="00E86111" w:rsidRDefault="00E86111" w:rsidP="00E86111">
      <w:pPr>
        <w:spacing w:line="276" w:lineRule="auto"/>
        <w:rPr>
          <w:rFonts w:ascii="Calibri" w:hAnsi="Calibri"/>
        </w:rPr>
      </w:pPr>
      <w:r w:rsidRPr="00E86111">
        <w:rPr>
          <w:rFonts w:ascii="Calibri" w:hAnsi="Calibri"/>
        </w:rPr>
        <w:t xml:space="preserve">I can give with a willing heart when I believe the task is great. Everything comes from God. </w:t>
      </w:r>
    </w:p>
    <w:p w14:paraId="63D2D148" w14:textId="77777777" w:rsidR="00E86111" w:rsidRPr="00E86111" w:rsidRDefault="00E86111" w:rsidP="00E86111">
      <w:pPr>
        <w:spacing w:line="276" w:lineRule="auto"/>
        <w:rPr>
          <w:rFonts w:ascii="Calibri" w:hAnsi="Calibri"/>
        </w:rPr>
      </w:pPr>
    </w:p>
    <w:p w14:paraId="29B3A800" w14:textId="77777777" w:rsidR="00E86111" w:rsidRPr="00E86111" w:rsidRDefault="00E86111" w:rsidP="00E86111">
      <w:pPr>
        <w:spacing w:line="276" w:lineRule="auto"/>
        <w:rPr>
          <w:rFonts w:ascii="Calibri" w:hAnsi="Calibri"/>
          <w:b/>
          <w:bCs/>
        </w:rPr>
      </w:pPr>
      <w:r w:rsidRPr="00E86111">
        <w:rPr>
          <w:rFonts w:ascii="Calibri" w:hAnsi="Calibri"/>
          <w:b/>
          <w:bCs/>
        </w:rPr>
        <w:t xml:space="preserve">3. My Giving Is </w:t>
      </w:r>
      <w:proofErr w:type="gramStart"/>
      <w:r w:rsidRPr="00E86111">
        <w:rPr>
          <w:rFonts w:ascii="Calibri" w:hAnsi="Calibri"/>
          <w:b/>
          <w:bCs/>
        </w:rPr>
        <w:t>To</w:t>
      </w:r>
      <w:proofErr w:type="gramEnd"/>
      <w:r w:rsidRPr="00E86111">
        <w:rPr>
          <w:rFonts w:ascii="Calibri" w:hAnsi="Calibri"/>
          <w:b/>
          <w:bCs/>
        </w:rPr>
        <w:t xml:space="preserve"> The Lord</w:t>
      </w:r>
    </w:p>
    <w:p w14:paraId="6C40D09A" w14:textId="77777777" w:rsidR="00E86111" w:rsidRPr="00E86111" w:rsidRDefault="00E86111" w:rsidP="00E86111">
      <w:pPr>
        <w:spacing w:line="276" w:lineRule="auto"/>
        <w:rPr>
          <w:rFonts w:ascii="Calibri" w:hAnsi="Calibri"/>
        </w:rPr>
      </w:pPr>
    </w:p>
    <w:p w14:paraId="0D8FA487" w14:textId="77777777" w:rsidR="00E86111" w:rsidRPr="00E86111" w:rsidRDefault="00E86111" w:rsidP="00E86111">
      <w:pPr>
        <w:spacing w:line="276" w:lineRule="auto"/>
        <w:rPr>
          <w:rFonts w:ascii="Calibri" w:hAnsi="Calibri"/>
        </w:rPr>
      </w:pPr>
      <w:r w:rsidRPr="00E86111">
        <w:rPr>
          <w:rFonts w:ascii="Calibri" w:hAnsi="Calibri"/>
        </w:rPr>
        <w:t>“I know, my God, that you test the heart and that you are pleased with what is right. I have willingly given all these things with an upright heart, and now I have seen your people who are present here giving joyfully and willingly to you” (1 Chronicles 29:17).</w:t>
      </w:r>
    </w:p>
    <w:p w14:paraId="5AA776D4" w14:textId="77777777" w:rsidR="00E86111" w:rsidRPr="00E86111" w:rsidRDefault="00E86111" w:rsidP="00E86111">
      <w:pPr>
        <w:spacing w:line="276" w:lineRule="auto"/>
        <w:rPr>
          <w:rFonts w:ascii="Calibri" w:hAnsi="Calibri"/>
        </w:rPr>
      </w:pPr>
    </w:p>
    <w:p w14:paraId="65868E29" w14:textId="77777777" w:rsidR="00E86111" w:rsidRPr="00E86111" w:rsidRDefault="00E86111" w:rsidP="00E86111">
      <w:pPr>
        <w:spacing w:line="276" w:lineRule="auto"/>
        <w:rPr>
          <w:rFonts w:ascii="Calibri" w:hAnsi="Calibri"/>
        </w:rPr>
      </w:pPr>
      <w:r w:rsidRPr="00E86111">
        <w:rPr>
          <w:rFonts w:ascii="Calibri" w:hAnsi="Calibri"/>
        </w:rPr>
        <w:t>First of all, my giving is to the Lord.</w:t>
      </w:r>
    </w:p>
    <w:p w14:paraId="7608B15A" w14:textId="77777777" w:rsidR="00E86111" w:rsidRPr="00E86111" w:rsidRDefault="00E86111" w:rsidP="00E86111">
      <w:pPr>
        <w:spacing w:line="276" w:lineRule="auto"/>
        <w:rPr>
          <w:rFonts w:ascii="Calibri" w:hAnsi="Calibri"/>
        </w:rPr>
      </w:pPr>
    </w:p>
    <w:p w14:paraId="4688D091" w14:textId="3179201F" w:rsidR="00E86111" w:rsidRPr="00E86111" w:rsidRDefault="00E86111" w:rsidP="00E86111">
      <w:pPr>
        <w:spacing w:line="276" w:lineRule="auto"/>
        <w:rPr>
          <w:rFonts w:ascii="Calibri" w:hAnsi="Calibri"/>
        </w:rPr>
      </w:pPr>
      <w:r w:rsidRPr="00E86111">
        <w:rPr>
          <w:rFonts w:ascii="Calibri" w:hAnsi="Calibri"/>
        </w:rPr>
        <w:t>Sometimes we think</w:t>
      </w:r>
      <w:r w:rsidR="00942C48">
        <w:rPr>
          <w:rFonts w:ascii="Calibri" w:hAnsi="Calibri"/>
        </w:rPr>
        <w:t xml:space="preserve">, “Why am I </w:t>
      </w:r>
      <w:r w:rsidRPr="00E86111">
        <w:rPr>
          <w:rFonts w:ascii="Calibri" w:hAnsi="Calibri"/>
        </w:rPr>
        <w:t>giving to the church</w:t>
      </w:r>
      <w:r w:rsidR="00942C48">
        <w:rPr>
          <w:rFonts w:ascii="Calibri" w:hAnsi="Calibri"/>
        </w:rPr>
        <w:t>?”</w:t>
      </w:r>
      <w:r w:rsidRPr="00E86111">
        <w:rPr>
          <w:rFonts w:ascii="Calibri" w:hAnsi="Calibri"/>
        </w:rPr>
        <w:t xml:space="preserve"> But when you give to the church, you ultimately give to the Lord. When you give a contribution, you don't give it to me. You give it to the Lord. David saw his giving to the temple as to the Lord.</w:t>
      </w:r>
    </w:p>
    <w:p w14:paraId="09B622B8" w14:textId="77777777" w:rsidR="00E86111" w:rsidRPr="00E86111" w:rsidRDefault="00E86111" w:rsidP="00E86111">
      <w:pPr>
        <w:spacing w:line="276" w:lineRule="auto"/>
        <w:rPr>
          <w:rFonts w:ascii="Calibri" w:hAnsi="Calibri"/>
        </w:rPr>
      </w:pPr>
    </w:p>
    <w:p w14:paraId="2B5EB0BB" w14:textId="77777777" w:rsidR="00E86111" w:rsidRPr="00E86111" w:rsidRDefault="00E86111" w:rsidP="00E86111">
      <w:pPr>
        <w:spacing w:line="276" w:lineRule="auto"/>
        <w:rPr>
          <w:rFonts w:ascii="Calibri" w:hAnsi="Calibri"/>
        </w:rPr>
      </w:pPr>
      <w:r w:rsidRPr="00E86111">
        <w:rPr>
          <w:rFonts w:ascii="Calibri" w:hAnsi="Calibri"/>
        </w:rPr>
        <w:t xml:space="preserve">He says, “You test my heart.” Giving is a test. When God blesses us with stuff, a lot of times it's a test to see what we're going to do with it. Are we going to keep it all for ourselves? Are we </w:t>
      </w:r>
      <w:r w:rsidRPr="00E86111">
        <w:rPr>
          <w:rFonts w:ascii="Calibri" w:hAnsi="Calibri"/>
        </w:rPr>
        <w:lastRenderedPageBreak/>
        <w:t xml:space="preserve">going to share some with others? Are we going to give it back to the Lord? What are we going to do? David says, “I have passed the test. I know, my God, that you test the heart and that you are pleased with what is right.” </w:t>
      </w:r>
    </w:p>
    <w:p w14:paraId="6AAEBF23" w14:textId="77777777" w:rsidR="00E86111" w:rsidRPr="00E86111" w:rsidRDefault="00E86111" w:rsidP="00E86111">
      <w:pPr>
        <w:spacing w:line="276" w:lineRule="auto"/>
        <w:rPr>
          <w:rFonts w:ascii="Calibri" w:hAnsi="Calibri"/>
        </w:rPr>
      </w:pPr>
    </w:p>
    <w:p w14:paraId="4CE78D50" w14:textId="77777777" w:rsidR="00E86111" w:rsidRPr="00E86111" w:rsidRDefault="00E86111" w:rsidP="00E86111">
      <w:pPr>
        <w:spacing w:line="276" w:lineRule="auto"/>
        <w:rPr>
          <w:rFonts w:ascii="Calibri" w:hAnsi="Calibri"/>
        </w:rPr>
      </w:pPr>
      <w:r w:rsidRPr="00E86111">
        <w:rPr>
          <w:rFonts w:ascii="Calibri" w:hAnsi="Calibri"/>
        </w:rPr>
        <w:t xml:space="preserve">“I have willingly given these things to you” (1 Chronicles 29:17). </w:t>
      </w:r>
    </w:p>
    <w:p w14:paraId="6A25099B" w14:textId="77777777" w:rsidR="00E86111" w:rsidRPr="00E86111" w:rsidRDefault="00E86111" w:rsidP="00E86111">
      <w:pPr>
        <w:spacing w:line="276" w:lineRule="auto"/>
        <w:rPr>
          <w:rFonts w:ascii="Calibri" w:hAnsi="Calibri"/>
        </w:rPr>
      </w:pPr>
    </w:p>
    <w:p w14:paraId="29EE6D74" w14:textId="77777777" w:rsidR="00E86111" w:rsidRPr="00E86111" w:rsidRDefault="00E86111" w:rsidP="00E86111">
      <w:pPr>
        <w:spacing w:line="276" w:lineRule="auto"/>
        <w:rPr>
          <w:rFonts w:ascii="Calibri" w:hAnsi="Calibri"/>
        </w:rPr>
      </w:pPr>
      <w:r w:rsidRPr="00E86111">
        <w:rPr>
          <w:rFonts w:ascii="Calibri" w:hAnsi="Calibri"/>
        </w:rPr>
        <w:t xml:space="preserve">In other words, nobody forced me or manipulated me. I have willingly given and I have passed the test. </w:t>
      </w:r>
    </w:p>
    <w:p w14:paraId="3AE9D56E" w14:textId="77777777" w:rsidR="00E86111" w:rsidRPr="00E86111" w:rsidRDefault="00E86111" w:rsidP="00E86111">
      <w:pPr>
        <w:spacing w:line="276" w:lineRule="auto"/>
        <w:rPr>
          <w:rFonts w:ascii="Calibri" w:hAnsi="Calibri"/>
        </w:rPr>
      </w:pPr>
    </w:p>
    <w:p w14:paraId="37ADB215" w14:textId="77777777" w:rsidR="00E86111" w:rsidRPr="00E86111" w:rsidRDefault="00E86111" w:rsidP="00E86111">
      <w:pPr>
        <w:spacing w:line="276" w:lineRule="auto"/>
        <w:rPr>
          <w:rFonts w:ascii="Calibri" w:hAnsi="Calibri"/>
        </w:rPr>
      </w:pPr>
      <w:r w:rsidRPr="00E86111">
        <w:rPr>
          <w:rFonts w:ascii="Calibri" w:hAnsi="Calibri"/>
        </w:rPr>
        <w:t xml:space="preserve">“Moreover, because of my delight in the house of God, I now give my personal treasures” (1 Chronicles 29:3). </w:t>
      </w:r>
    </w:p>
    <w:p w14:paraId="1D95904B" w14:textId="77777777" w:rsidR="00E86111" w:rsidRPr="00E86111" w:rsidRDefault="00E86111" w:rsidP="00E86111">
      <w:pPr>
        <w:spacing w:line="276" w:lineRule="auto"/>
        <w:rPr>
          <w:rFonts w:ascii="Calibri" w:hAnsi="Calibri"/>
        </w:rPr>
      </w:pPr>
    </w:p>
    <w:p w14:paraId="0DCD5DB9" w14:textId="77777777" w:rsidR="00E86111" w:rsidRPr="00E86111" w:rsidRDefault="00E86111" w:rsidP="00E86111">
      <w:pPr>
        <w:spacing w:line="276" w:lineRule="auto"/>
        <w:rPr>
          <w:rFonts w:ascii="Calibri" w:hAnsi="Calibri"/>
        </w:rPr>
      </w:pPr>
      <w:r w:rsidRPr="00E86111">
        <w:rPr>
          <w:rFonts w:ascii="Calibri" w:hAnsi="Calibri"/>
        </w:rPr>
        <w:t xml:space="preserve">I love that word “delight.” Another translation is “willingly.” Another translation talks about “giving freely” or “generously.” He says, “My delight is in the house of God.” I love the house of God. Because I love the house of God, I want to give to the house of God. That's just the logical outcome. If we love something, then we want to be generous towards it. We want it to grow. We want it to mature. </w:t>
      </w:r>
    </w:p>
    <w:p w14:paraId="1A9138D5" w14:textId="77777777" w:rsidR="00E86111" w:rsidRPr="00E86111" w:rsidRDefault="00E86111" w:rsidP="00E86111">
      <w:pPr>
        <w:spacing w:line="276" w:lineRule="auto"/>
        <w:rPr>
          <w:rFonts w:ascii="Calibri" w:hAnsi="Calibri"/>
        </w:rPr>
      </w:pPr>
    </w:p>
    <w:p w14:paraId="503E06D0" w14:textId="2303F06A" w:rsidR="00E86111" w:rsidRPr="00E86111" w:rsidRDefault="00E86111" w:rsidP="00E86111">
      <w:pPr>
        <w:spacing w:line="276" w:lineRule="auto"/>
        <w:rPr>
          <w:rFonts w:ascii="Calibri" w:hAnsi="Calibri"/>
        </w:rPr>
      </w:pPr>
      <w:r w:rsidRPr="00E86111">
        <w:rPr>
          <w:rFonts w:ascii="Calibri" w:hAnsi="Calibri"/>
        </w:rPr>
        <w:t>We want Edge Church to do well. If this is your church, you want your church to win. It’s not our church versus all the other churches in town. It's our church versus the forces of darkness. We want our church to win</w:t>
      </w:r>
      <w:r w:rsidR="00942C48">
        <w:rPr>
          <w:rFonts w:ascii="Calibri" w:hAnsi="Calibri"/>
        </w:rPr>
        <w:t xml:space="preserve"> b</w:t>
      </w:r>
      <w:r w:rsidRPr="00E86111">
        <w:rPr>
          <w:rFonts w:ascii="Calibri" w:hAnsi="Calibri"/>
        </w:rPr>
        <w:t xml:space="preserve">ecause we're in a tough game. When we give, we throw butane on the fire of what the Holy Spirit is already doing right here at the church. </w:t>
      </w:r>
    </w:p>
    <w:p w14:paraId="769845AE" w14:textId="77777777" w:rsidR="00E86111" w:rsidRPr="00E86111" w:rsidRDefault="00E86111" w:rsidP="00E86111">
      <w:pPr>
        <w:spacing w:line="276" w:lineRule="auto"/>
        <w:rPr>
          <w:rFonts w:ascii="Calibri" w:hAnsi="Calibri"/>
        </w:rPr>
      </w:pPr>
    </w:p>
    <w:p w14:paraId="4AB62889" w14:textId="3D30863B" w:rsidR="00E86111" w:rsidRPr="00E86111" w:rsidRDefault="00E86111" w:rsidP="00E86111">
      <w:pPr>
        <w:spacing w:line="276" w:lineRule="auto"/>
        <w:rPr>
          <w:rFonts w:ascii="Calibri" w:hAnsi="Calibri"/>
        </w:rPr>
      </w:pPr>
      <w:r w:rsidRPr="00E86111">
        <w:rPr>
          <w:rFonts w:ascii="Calibri" w:hAnsi="Calibri"/>
        </w:rPr>
        <w:t>Do you delight in the house of worship? I hope you don't see this as a place to just come on Sunday. I hope you're like, “This is my church. I want my church to do well.” Just like you want your family to do well and you want your business to do well. Why? Because it's a part of your life. We want the church to do well. We want the church to expand</w:t>
      </w:r>
      <w:r w:rsidR="00942C48">
        <w:rPr>
          <w:rFonts w:ascii="Calibri" w:hAnsi="Calibri"/>
        </w:rPr>
        <w:t xml:space="preserve">, </w:t>
      </w:r>
      <w:r w:rsidRPr="00E86111">
        <w:rPr>
          <w:rFonts w:ascii="Calibri" w:hAnsi="Calibri"/>
        </w:rPr>
        <w:t>grow</w:t>
      </w:r>
      <w:r w:rsidR="00942C48">
        <w:rPr>
          <w:rFonts w:ascii="Calibri" w:hAnsi="Calibri"/>
        </w:rPr>
        <w:t xml:space="preserve">, </w:t>
      </w:r>
      <w:r w:rsidRPr="00E86111">
        <w:rPr>
          <w:rFonts w:ascii="Calibri" w:hAnsi="Calibri"/>
        </w:rPr>
        <w:t>mature</w:t>
      </w:r>
      <w:r w:rsidR="00942C48">
        <w:rPr>
          <w:rFonts w:ascii="Calibri" w:hAnsi="Calibri"/>
        </w:rPr>
        <w:t>,</w:t>
      </w:r>
      <w:r w:rsidRPr="00E86111">
        <w:rPr>
          <w:rFonts w:ascii="Calibri" w:hAnsi="Calibri"/>
        </w:rPr>
        <w:t xml:space="preserve"> and do what it needs to do according to the Lord. We want to see it do well. </w:t>
      </w:r>
    </w:p>
    <w:p w14:paraId="493DE137" w14:textId="77777777" w:rsidR="00E86111" w:rsidRPr="00E86111" w:rsidRDefault="00E86111" w:rsidP="00E86111">
      <w:pPr>
        <w:spacing w:line="276" w:lineRule="auto"/>
        <w:rPr>
          <w:rFonts w:ascii="Calibri" w:hAnsi="Calibri"/>
        </w:rPr>
      </w:pPr>
    </w:p>
    <w:p w14:paraId="65F5E5D4" w14:textId="47C711CB" w:rsidR="00E86111" w:rsidRPr="00E86111" w:rsidRDefault="00E86111" w:rsidP="00E86111">
      <w:pPr>
        <w:spacing w:line="276" w:lineRule="auto"/>
        <w:rPr>
          <w:rFonts w:ascii="Calibri" w:hAnsi="Calibri"/>
        </w:rPr>
      </w:pPr>
      <w:r w:rsidRPr="00E86111">
        <w:rPr>
          <w:rFonts w:ascii="Calibri" w:hAnsi="Calibri"/>
        </w:rPr>
        <w:t xml:space="preserve">It's kind of like the home team. I'm wearing my maroon jacket because the Texas A&amp;M Aggies beat up on the Ole Miss Rebels yesterday. It was awesome. I'm letting you guys on the inside scoop in my head. I wear maroon on those weekends that the Aggies have big wins. I haven't been able to wear this jacket a lot this fall. I'm very proud to bust out my maroon. </w:t>
      </w:r>
    </w:p>
    <w:p w14:paraId="257ED09B" w14:textId="77777777" w:rsidR="00E86111" w:rsidRPr="00E86111" w:rsidRDefault="00E86111" w:rsidP="00E86111">
      <w:pPr>
        <w:spacing w:line="276" w:lineRule="auto"/>
        <w:rPr>
          <w:rFonts w:ascii="Calibri" w:hAnsi="Calibri"/>
        </w:rPr>
      </w:pPr>
    </w:p>
    <w:p w14:paraId="0D1594F1" w14:textId="77777777" w:rsidR="00E86111" w:rsidRPr="00E86111" w:rsidRDefault="00E86111" w:rsidP="00E86111">
      <w:pPr>
        <w:spacing w:line="276" w:lineRule="auto"/>
        <w:rPr>
          <w:rFonts w:ascii="Calibri" w:hAnsi="Calibri"/>
        </w:rPr>
      </w:pPr>
      <w:r w:rsidRPr="00E86111">
        <w:rPr>
          <w:rFonts w:ascii="Calibri" w:hAnsi="Calibri"/>
        </w:rPr>
        <w:t xml:space="preserve">I want the home team to win. Many of you will wear your Broncos gear on a Sunday because you want the home team to win. You want your team to do well. </w:t>
      </w:r>
    </w:p>
    <w:p w14:paraId="0FFF91BC" w14:textId="77777777" w:rsidR="00E86111" w:rsidRPr="00E86111" w:rsidRDefault="00E86111" w:rsidP="00E86111">
      <w:pPr>
        <w:spacing w:line="276" w:lineRule="auto"/>
        <w:rPr>
          <w:rFonts w:ascii="Calibri" w:hAnsi="Calibri"/>
        </w:rPr>
      </w:pPr>
    </w:p>
    <w:p w14:paraId="5A8684E7" w14:textId="77777777" w:rsidR="00E86111" w:rsidRPr="00E86111" w:rsidRDefault="00E86111" w:rsidP="00E86111">
      <w:pPr>
        <w:spacing w:line="276" w:lineRule="auto"/>
        <w:rPr>
          <w:rFonts w:ascii="Calibri" w:hAnsi="Calibri"/>
        </w:rPr>
      </w:pPr>
      <w:r w:rsidRPr="00E86111">
        <w:rPr>
          <w:rFonts w:ascii="Calibri" w:hAnsi="Calibri"/>
        </w:rPr>
        <w:lastRenderedPageBreak/>
        <w:t>When we bring tithes and offerings, we're saying, “I want the home team to win. I want my team to win. I want to give because I want my team to be successful. I want my alma mater to do well. I don't want to be embarrassed. I want my team to do great.”</w:t>
      </w:r>
    </w:p>
    <w:p w14:paraId="75A5872E" w14:textId="77777777" w:rsidR="00E86111" w:rsidRPr="00E86111" w:rsidRDefault="00E86111" w:rsidP="00E86111">
      <w:pPr>
        <w:spacing w:line="276" w:lineRule="auto"/>
        <w:rPr>
          <w:rFonts w:ascii="Calibri" w:hAnsi="Calibri"/>
        </w:rPr>
      </w:pPr>
    </w:p>
    <w:p w14:paraId="6A3FD3D0" w14:textId="77777777" w:rsidR="00E86111" w:rsidRPr="00E86111" w:rsidRDefault="00E86111" w:rsidP="00E86111">
      <w:pPr>
        <w:spacing w:line="276" w:lineRule="auto"/>
        <w:rPr>
          <w:rFonts w:ascii="Calibri" w:hAnsi="Calibri"/>
        </w:rPr>
      </w:pPr>
      <w:r w:rsidRPr="00E86111">
        <w:rPr>
          <w:rFonts w:ascii="Calibri" w:hAnsi="Calibri"/>
        </w:rPr>
        <w:t xml:space="preserve">We give out of love. Love is the crowning virtue of the Christian experience. When we love, then we give. You can give without loving, but you can't </w:t>
      </w:r>
      <w:proofErr w:type="spellStart"/>
      <w:r w:rsidRPr="00E86111">
        <w:rPr>
          <w:rFonts w:ascii="Calibri" w:hAnsi="Calibri"/>
        </w:rPr>
        <w:t>love</w:t>
      </w:r>
      <w:proofErr w:type="spellEnd"/>
      <w:r w:rsidRPr="00E86111">
        <w:rPr>
          <w:rFonts w:ascii="Calibri" w:hAnsi="Calibri"/>
        </w:rPr>
        <w:t xml:space="preserve"> without giving. Jesus said the greatest commandment was to “love the Lord your God with all your heart, soul in mind, and then to love others as yourself.” It’s all about the love. My giving is to the Lord. I'm saying I love the Lord when I bring tithes and offerings to the church. That's why we give. We give out of love. </w:t>
      </w:r>
    </w:p>
    <w:p w14:paraId="2DADC62E" w14:textId="77777777" w:rsidR="00E86111" w:rsidRPr="00E86111" w:rsidRDefault="00E86111" w:rsidP="00E86111">
      <w:pPr>
        <w:spacing w:line="276" w:lineRule="auto"/>
        <w:rPr>
          <w:rFonts w:ascii="Calibri" w:hAnsi="Calibri"/>
        </w:rPr>
      </w:pPr>
    </w:p>
    <w:p w14:paraId="7E989099" w14:textId="77777777" w:rsidR="00E86111" w:rsidRPr="00E86111" w:rsidRDefault="00E86111" w:rsidP="00E86111">
      <w:pPr>
        <w:spacing w:line="276" w:lineRule="auto"/>
        <w:rPr>
          <w:rFonts w:ascii="Calibri" w:hAnsi="Calibri"/>
          <w:b/>
          <w:bCs/>
        </w:rPr>
      </w:pPr>
      <w:r w:rsidRPr="00E86111">
        <w:rPr>
          <w:rFonts w:ascii="Calibri" w:hAnsi="Calibri"/>
          <w:b/>
          <w:bCs/>
        </w:rPr>
        <w:t xml:space="preserve">4. Everyone Plays </w:t>
      </w:r>
      <w:proofErr w:type="gramStart"/>
      <w:r w:rsidRPr="00E86111">
        <w:rPr>
          <w:rFonts w:ascii="Calibri" w:hAnsi="Calibri"/>
          <w:b/>
          <w:bCs/>
        </w:rPr>
        <w:t>A</w:t>
      </w:r>
      <w:proofErr w:type="gramEnd"/>
      <w:r w:rsidRPr="00E86111">
        <w:rPr>
          <w:rFonts w:ascii="Calibri" w:hAnsi="Calibri"/>
          <w:b/>
          <w:bCs/>
        </w:rPr>
        <w:t xml:space="preserve"> Part</w:t>
      </w:r>
    </w:p>
    <w:p w14:paraId="3DF03F22" w14:textId="77777777" w:rsidR="00E86111" w:rsidRPr="00E86111" w:rsidRDefault="00E86111" w:rsidP="00E86111">
      <w:pPr>
        <w:spacing w:line="276" w:lineRule="auto"/>
        <w:rPr>
          <w:rFonts w:ascii="Calibri" w:hAnsi="Calibri"/>
        </w:rPr>
      </w:pPr>
    </w:p>
    <w:p w14:paraId="44B2D770" w14:textId="77777777" w:rsidR="00E86111" w:rsidRPr="00E86111" w:rsidRDefault="00E86111" w:rsidP="00E86111">
      <w:pPr>
        <w:spacing w:line="276" w:lineRule="auto"/>
        <w:rPr>
          <w:rFonts w:ascii="Calibri" w:hAnsi="Calibri"/>
        </w:rPr>
      </w:pPr>
      <w:r w:rsidRPr="00E86111">
        <w:rPr>
          <w:rFonts w:ascii="Calibri" w:hAnsi="Calibri"/>
        </w:rPr>
        <w:t xml:space="preserve">We're building a ministry. Everybody plays a part in the building of the great house of worship. Building a ministry requires not just old people, but it requires young people. It requires new believers and old believers. It requires new members and old members. It requires people of whatever generation. It takes all of us to do what God has purposed for us to do. Everybody plays apart. </w:t>
      </w:r>
    </w:p>
    <w:p w14:paraId="1BFFC698" w14:textId="77777777" w:rsidR="00E86111" w:rsidRPr="00E86111" w:rsidRDefault="00E86111" w:rsidP="00E86111">
      <w:pPr>
        <w:spacing w:line="276" w:lineRule="auto"/>
        <w:rPr>
          <w:rFonts w:ascii="Calibri" w:hAnsi="Calibri"/>
        </w:rPr>
      </w:pPr>
    </w:p>
    <w:p w14:paraId="3E728611" w14:textId="3B02701D" w:rsidR="00E86111" w:rsidRPr="00E86111" w:rsidRDefault="00E86111" w:rsidP="00E86111">
      <w:pPr>
        <w:spacing w:line="276" w:lineRule="auto"/>
        <w:rPr>
          <w:rFonts w:ascii="Calibri" w:hAnsi="Calibri"/>
        </w:rPr>
      </w:pPr>
      <w:r w:rsidRPr="00E86111">
        <w:rPr>
          <w:rFonts w:ascii="Calibri" w:hAnsi="Calibri"/>
        </w:rPr>
        <w:t>A couple of weeks ago, I told you about my little kid basketball team that I'm coaching. I told you about my 5</w:t>
      </w:r>
      <w:r w:rsidRPr="00E86111">
        <w:rPr>
          <w:rFonts w:ascii="Calibri" w:hAnsi="Calibri"/>
          <w:vertAlign w:val="superscript"/>
        </w:rPr>
        <w:t>th</w:t>
      </w:r>
      <w:r w:rsidRPr="00E86111">
        <w:rPr>
          <w:rFonts w:ascii="Calibri" w:hAnsi="Calibri"/>
        </w:rPr>
        <w:t xml:space="preserve"> grader who said to me the first practice, “Coach, my goal is to foul out every game.” I asked, “Why do you want to foul out?” He said, “I just love to foul out</w:t>
      </w:r>
      <w:r w:rsidR="00530356">
        <w:rPr>
          <w:rFonts w:ascii="Calibri" w:hAnsi="Calibri"/>
        </w:rPr>
        <w:t>.</w:t>
      </w:r>
      <w:r w:rsidRPr="00E86111">
        <w:rPr>
          <w:rFonts w:ascii="Calibri" w:hAnsi="Calibri"/>
        </w:rPr>
        <w:t xml:space="preserve">” As I dug a little deeper, I discovered that he didn't believe he could do anything more for the team than to foul out. </w:t>
      </w:r>
    </w:p>
    <w:p w14:paraId="4A8E13A4" w14:textId="77777777" w:rsidR="00E86111" w:rsidRPr="00E86111" w:rsidRDefault="00E86111" w:rsidP="00E86111">
      <w:pPr>
        <w:spacing w:line="276" w:lineRule="auto"/>
        <w:rPr>
          <w:rFonts w:ascii="Calibri" w:hAnsi="Calibri"/>
        </w:rPr>
      </w:pPr>
    </w:p>
    <w:p w14:paraId="47944FC5" w14:textId="77777777" w:rsidR="00E86111" w:rsidRPr="00E86111" w:rsidRDefault="00E86111" w:rsidP="00E86111">
      <w:pPr>
        <w:spacing w:line="276" w:lineRule="auto"/>
        <w:rPr>
          <w:rFonts w:ascii="Calibri" w:hAnsi="Calibri"/>
        </w:rPr>
      </w:pPr>
      <w:r w:rsidRPr="00E86111">
        <w:rPr>
          <w:rFonts w:ascii="Calibri" w:hAnsi="Calibri"/>
        </w:rPr>
        <w:t xml:space="preserve">Last week, he played his best game of the season. He got a rebound and he put the ball back up in the goal and scored a basket. It was really amazing. After the game, he discovered that he could do more than foul for the team. He could score. I can't wait to see what he does this afternoon. It’s going to be great. Something just came alive in him. He saw that he can make a greater contribution to the team than he thought that he could. </w:t>
      </w:r>
    </w:p>
    <w:p w14:paraId="1FC52690" w14:textId="77777777" w:rsidR="00E86111" w:rsidRPr="00E86111" w:rsidRDefault="00E86111" w:rsidP="00E86111">
      <w:pPr>
        <w:spacing w:line="276" w:lineRule="auto"/>
        <w:rPr>
          <w:rFonts w:ascii="Calibri" w:hAnsi="Calibri"/>
        </w:rPr>
      </w:pPr>
    </w:p>
    <w:p w14:paraId="69652EAA" w14:textId="77777777" w:rsidR="00E86111" w:rsidRPr="00E86111" w:rsidRDefault="00E86111" w:rsidP="00E86111">
      <w:pPr>
        <w:spacing w:line="276" w:lineRule="auto"/>
        <w:rPr>
          <w:rFonts w:ascii="Calibri" w:hAnsi="Calibri"/>
        </w:rPr>
      </w:pPr>
      <w:r w:rsidRPr="00E86111">
        <w:rPr>
          <w:rFonts w:ascii="Calibri" w:hAnsi="Calibri"/>
        </w:rPr>
        <w:t xml:space="preserve">I think a lot of people don't give because they believe that their contribution won't make that much of a difference. But I want you to know that everybody matters. Everybody can do more than fouling. Everybody can score. Everybody can get a rebound. Everybody can make a pass. Everybody can make a difference. </w:t>
      </w:r>
    </w:p>
    <w:p w14:paraId="69BC0D1E" w14:textId="77777777" w:rsidR="00E86111" w:rsidRPr="00E86111" w:rsidRDefault="00E86111" w:rsidP="00E86111">
      <w:pPr>
        <w:spacing w:line="276" w:lineRule="auto"/>
        <w:rPr>
          <w:rFonts w:ascii="Calibri" w:hAnsi="Calibri"/>
        </w:rPr>
      </w:pPr>
    </w:p>
    <w:p w14:paraId="6E501E2C" w14:textId="77777777" w:rsidR="00E86111" w:rsidRPr="00E86111" w:rsidRDefault="00E86111" w:rsidP="00E86111">
      <w:pPr>
        <w:spacing w:line="276" w:lineRule="auto"/>
        <w:rPr>
          <w:rFonts w:ascii="Calibri" w:hAnsi="Calibri"/>
        </w:rPr>
      </w:pPr>
      <w:r w:rsidRPr="00E86111">
        <w:rPr>
          <w:rFonts w:ascii="Calibri" w:hAnsi="Calibri"/>
        </w:rPr>
        <w:t xml:space="preserve">This was the spirit with which David began to build this house of worship. </w:t>
      </w:r>
    </w:p>
    <w:p w14:paraId="12A27BDE" w14:textId="77777777" w:rsidR="00E86111" w:rsidRPr="00E86111" w:rsidRDefault="00E86111" w:rsidP="00E86111">
      <w:pPr>
        <w:spacing w:line="276" w:lineRule="auto"/>
        <w:rPr>
          <w:rFonts w:ascii="Calibri" w:hAnsi="Calibri"/>
        </w:rPr>
      </w:pPr>
    </w:p>
    <w:p w14:paraId="7E76AD1D" w14:textId="77777777" w:rsidR="00E86111" w:rsidRPr="00E86111" w:rsidRDefault="00E86111" w:rsidP="00E86111">
      <w:pPr>
        <w:spacing w:line="276" w:lineRule="auto"/>
        <w:rPr>
          <w:rFonts w:ascii="Calibri" w:hAnsi="Calibri"/>
        </w:rPr>
      </w:pPr>
      <w:r w:rsidRPr="00E86111">
        <w:rPr>
          <w:rFonts w:ascii="Calibri" w:hAnsi="Calibri"/>
        </w:rPr>
        <w:t>“Then David said to the whole assembly, ‘Blessed be the Lord your God.’ So the whole assembly praised the Lord God of their ancestors. They knelt low and paid homage to the Lord and the king” (1 Chronicles 29:20).</w:t>
      </w:r>
    </w:p>
    <w:p w14:paraId="29DC3DF4" w14:textId="77777777" w:rsidR="00E86111" w:rsidRPr="00E86111" w:rsidRDefault="00E86111" w:rsidP="00E86111">
      <w:pPr>
        <w:spacing w:line="276" w:lineRule="auto"/>
        <w:rPr>
          <w:rFonts w:ascii="Calibri" w:hAnsi="Calibri"/>
        </w:rPr>
      </w:pPr>
    </w:p>
    <w:p w14:paraId="01417C68" w14:textId="77777777" w:rsidR="00E86111" w:rsidRPr="00E86111" w:rsidRDefault="00E86111" w:rsidP="00E86111">
      <w:pPr>
        <w:spacing w:line="276" w:lineRule="auto"/>
        <w:rPr>
          <w:rFonts w:ascii="Calibri" w:hAnsi="Calibri"/>
        </w:rPr>
      </w:pPr>
      <w:r w:rsidRPr="00E86111">
        <w:rPr>
          <w:rFonts w:ascii="Calibri" w:hAnsi="Calibri"/>
        </w:rPr>
        <w:t xml:space="preserve">David got with everybody. There was a big group of people. Everybody got on board. David could not have built a temple by himself. It took everybody. The power of everybody. </w:t>
      </w:r>
    </w:p>
    <w:p w14:paraId="484E4F30" w14:textId="77777777" w:rsidR="00E86111" w:rsidRPr="00E86111" w:rsidRDefault="00E86111" w:rsidP="00E86111">
      <w:pPr>
        <w:spacing w:line="276" w:lineRule="auto"/>
        <w:rPr>
          <w:rFonts w:ascii="Calibri" w:hAnsi="Calibri"/>
        </w:rPr>
      </w:pPr>
    </w:p>
    <w:p w14:paraId="7F40C11F" w14:textId="0D75B769" w:rsidR="00E86111" w:rsidRPr="00E86111" w:rsidRDefault="00E86111" w:rsidP="00E86111">
      <w:pPr>
        <w:spacing w:line="276" w:lineRule="auto"/>
        <w:rPr>
          <w:rFonts w:ascii="Calibri" w:hAnsi="Calibri"/>
        </w:rPr>
      </w:pPr>
      <w:r w:rsidRPr="00E86111">
        <w:rPr>
          <w:rFonts w:ascii="Calibri" w:hAnsi="Calibri"/>
        </w:rPr>
        <w:t xml:space="preserve">The Bible tells us the tithe, that first 10%, belongs to the Lord. But the tithe looks different for everybody. If you make a higher amount of income, God expects more from you. If you make less income, God expects less than the person who makes more. There's a sliding scale because the 10% is different for everybody. The tithe is different, but everybody matters and everybody can make a big difference. </w:t>
      </w:r>
      <w:r w:rsidR="00530356">
        <w:rPr>
          <w:rFonts w:ascii="Calibri" w:hAnsi="Calibri"/>
        </w:rPr>
        <w:t>The team begins to win w</w:t>
      </w:r>
      <w:r w:rsidRPr="00E86111">
        <w:rPr>
          <w:rFonts w:ascii="Calibri" w:hAnsi="Calibri"/>
        </w:rPr>
        <w:t>hen you add it all up together</w:t>
      </w:r>
      <w:r w:rsidR="00530356">
        <w:rPr>
          <w:rFonts w:ascii="Calibri" w:hAnsi="Calibri"/>
        </w:rPr>
        <w:t xml:space="preserve">. </w:t>
      </w:r>
      <w:r w:rsidRPr="00E86111">
        <w:rPr>
          <w:rFonts w:ascii="Calibri" w:hAnsi="Calibri"/>
        </w:rPr>
        <w:t xml:space="preserve">Everybody is using their time, talents, abilities, and gifts. You add it all together and that's when championships are won. </w:t>
      </w:r>
    </w:p>
    <w:p w14:paraId="723DC203" w14:textId="77777777" w:rsidR="00E86111" w:rsidRPr="00E86111" w:rsidRDefault="00E86111" w:rsidP="00E86111">
      <w:pPr>
        <w:spacing w:line="276" w:lineRule="auto"/>
        <w:rPr>
          <w:rFonts w:ascii="Calibri" w:hAnsi="Calibri"/>
        </w:rPr>
      </w:pPr>
    </w:p>
    <w:p w14:paraId="4648E1C1" w14:textId="60D349DB" w:rsidR="00E86111" w:rsidRPr="00E86111" w:rsidRDefault="00E86111" w:rsidP="00E86111">
      <w:pPr>
        <w:spacing w:line="276" w:lineRule="auto"/>
        <w:rPr>
          <w:rFonts w:ascii="Calibri" w:hAnsi="Calibri"/>
        </w:rPr>
      </w:pPr>
      <w:r w:rsidRPr="00E86111">
        <w:rPr>
          <w:rFonts w:ascii="Calibri" w:hAnsi="Calibri"/>
        </w:rPr>
        <w:t>We want to build a championship team here at Edge Church. I hope you love Edge Church. I hope you wear your t-shirt and I hope you wear your orange colors. I hope you show up on Sundays ready to cheer the church on and whatever God's doing. I hope you're behind it all the way. Because that's a biblical expression of love for the house of God. We should delight in the house of God. We should be proud of the house of God. We should want the house of God to do what it needs to do. We ought to be willing to play our part on the team in order to help it accomplish that.</w:t>
      </w:r>
    </w:p>
    <w:p w14:paraId="75097BE8" w14:textId="77777777" w:rsidR="00E86111" w:rsidRPr="00E86111" w:rsidRDefault="00E86111" w:rsidP="00E86111">
      <w:pPr>
        <w:spacing w:line="276" w:lineRule="auto"/>
        <w:rPr>
          <w:rFonts w:ascii="Calibri" w:hAnsi="Calibri"/>
        </w:rPr>
      </w:pPr>
    </w:p>
    <w:p w14:paraId="07E36879" w14:textId="77777777" w:rsidR="00E86111" w:rsidRPr="00E86111" w:rsidRDefault="00E86111" w:rsidP="00E86111">
      <w:pPr>
        <w:spacing w:line="276" w:lineRule="auto"/>
        <w:rPr>
          <w:rFonts w:ascii="Calibri" w:hAnsi="Calibri"/>
          <w:b/>
          <w:bCs/>
        </w:rPr>
      </w:pPr>
      <w:r w:rsidRPr="00E86111">
        <w:rPr>
          <w:rFonts w:ascii="Calibri" w:hAnsi="Calibri"/>
          <w:b/>
          <w:bCs/>
        </w:rPr>
        <w:t>5. God Is Glorified</w:t>
      </w:r>
    </w:p>
    <w:p w14:paraId="3A2BA0BB" w14:textId="77777777" w:rsidR="00E86111" w:rsidRPr="00E86111" w:rsidRDefault="00E86111" w:rsidP="00E86111">
      <w:pPr>
        <w:spacing w:line="276" w:lineRule="auto"/>
        <w:rPr>
          <w:rFonts w:ascii="Calibri" w:hAnsi="Calibri"/>
        </w:rPr>
      </w:pPr>
    </w:p>
    <w:p w14:paraId="36C1F74E" w14:textId="77777777" w:rsidR="00E86111" w:rsidRPr="00E86111" w:rsidRDefault="00E86111" w:rsidP="00E86111">
      <w:pPr>
        <w:spacing w:line="276" w:lineRule="auto"/>
        <w:rPr>
          <w:rFonts w:ascii="Calibri" w:hAnsi="Calibri"/>
        </w:rPr>
      </w:pPr>
      <w:r w:rsidRPr="00E86111">
        <w:rPr>
          <w:rFonts w:ascii="Calibri" w:hAnsi="Calibri"/>
        </w:rPr>
        <w:t xml:space="preserve">When I realize that my giving is to the Lord and everyone plays a part, and that everything that I have comes from God, God is glorified. </w:t>
      </w:r>
    </w:p>
    <w:p w14:paraId="4A394F37" w14:textId="77777777" w:rsidR="00E86111" w:rsidRPr="00E86111" w:rsidRDefault="00E86111" w:rsidP="00E86111">
      <w:pPr>
        <w:spacing w:line="276" w:lineRule="auto"/>
        <w:rPr>
          <w:rFonts w:ascii="Calibri" w:hAnsi="Calibri"/>
        </w:rPr>
      </w:pPr>
    </w:p>
    <w:p w14:paraId="13A0CFB1" w14:textId="77777777" w:rsidR="00E86111" w:rsidRPr="00E86111" w:rsidRDefault="00E86111" w:rsidP="00E86111">
      <w:pPr>
        <w:spacing w:line="276" w:lineRule="auto"/>
        <w:rPr>
          <w:rFonts w:ascii="Calibri" w:hAnsi="Calibri"/>
        </w:rPr>
      </w:pPr>
      <w:r w:rsidRPr="00E86111">
        <w:rPr>
          <w:rFonts w:ascii="Calibri" w:hAnsi="Calibri"/>
        </w:rPr>
        <w:t xml:space="preserve">Our mission statement here at the church is “people helping people find and follow Christ.” When the house of God is strong, the mission is accomplished. </w:t>
      </w:r>
    </w:p>
    <w:p w14:paraId="1B4C838F" w14:textId="77777777" w:rsidR="00E86111" w:rsidRPr="00E86111" w:rsidRDefault="00E86111" w:rsidP="00E86111">
      <w:pPr>
        <w:spacing w:line="276" w:lineRule="auto"/>
        <w:rPr>
          <w:rFonts w:ascii="Calibri" w:hAnsi="Calibri"/>
        </w:rPr>
      </w:pPr>
    </w:p>
    <w:p w14:paraId="615FB8A6" w14:textId="77777777" w:rsidR="00E86111" w:rsidRPr="00E86111" w:rsidRDefault="00E86111" w:rsidP="00E86111">
      <w:pPr>
        <w:spacing w:line="276" w:lineRule="auto"/>
        <w:rPr>
          <w:rFonts w:ascii="Calibri" w:hAnsi="Calibri"/>
        </w:rPr>
      </w:pPr>
      <w:r w:rsidRPr="00E86111">
        <w:rPr>
          <w:rFonts w:ascii="Calibri" w:hAnsi="Calibri"/>
        </w:rPr>
        <w:t>“Then David said to the whole assembly, ‘Praise the Lord your God.’ So the whole assembly praised the Lord God of their ancestors. They bowed down and paid homage to the Lord and the king” (1 Chronicles 29:20).</w:t>
      </w:r>
    </w:p>
    <w:p w14:paraId="303B9EE2" w14:textId="77777777" w:rsidR="00E86111" w:rsidRPr="00E86111" w:rsidRDefault="00E86111" w:rsidP="00E86111">
      <w:pPr>
        <w:spacing w:line="276" w:lineRule="auto"/>
        <w:rPr>
          <w:rFonts w:ascii="Calibri" w:hAnsi="Calibri"/>
        </w:rPr>
      </w:pPr>
    </w:p>
    <w:p w14:paraId="7A4B1120" w14:textId="77777777" w:rsidR="00E86111" w:rsidRPr="00E86111" w:rsidRDefault="00E86111" w:rsidP="00E86111">
      <w:pPr>
        <w:spacing w:line="276" w:lineRule="auto"/>
        <w:rPr>
          <w:rFonts w:ascii="Calibri" w:hAnsi="Calibri"/>
        </w:rPr>
      </w:pPr>
      <w:r w:rsidRPr="00E86111">
        <w:rPr>
          <w:rFonts w:ascii="Calibri" w:hAnsi="Calibri"/>
        </w:rPr>
        <w:lastRenderedPageBreak/>
        <w:t xml:space="preserve">A spiritual revival took place in the nation of Israel when the house of God was completed. In fact, if you read about it in 2 Chronicles, fire falls from heaven when they dedicate this temple. People begin to worship the Lord like crazy. </w:t>
      </w:r>
    </w:p>
    <w:p w14:paraId="2CDCEE57" w14:textId="77777777" w:rsidR="00E86111" w:rsidRPr="00E86111" w:rsidRDefault="00E86111" w:rsidP="00E86111">
      <w:pPr>
        <w:spacing w:line="276" w:lineRule="auto"/>
        <w:rPr>
          <w:rFonts w:ascii="Calibri" w:hAnsi="Calibri"/>
        </w:rPr>
      </w:pPr>
    </w:p>
    <w:p w14:paraId="32B040DF" w14:textId="77777777" w:rsidR="00E86111" w:rsidRPr="00E86111" w:rsidRDefault="00E86111" w:rsidP="00E86111">
      <w:pPr>
        <w:spacing w:line="276" w:lineRule="auto"/>
        <w:rPr>
          <w:rFonts w:ascii="Calibri" w:hAnsi="Calibri"/>
        </w:rPr>
      </w:pPr>
      <w:r w:rsidRPr="00E86111">
        <w:rPr>
          <w:rFonts w:ascii="Calibri" w:hAnsi="Calibri"/>
        </w:rPr>
        <w:t xml:space="preserve">When the house of God is strong, people come to faith in Christ, people come to believe in the Lord. Life transformation happens. Good things begin to happen in our community and in people's lives. That's what we want. That's what ultimately matters – a spirit of revival and that God would be glorified. We want in our church for people to see God for who He really is. We want people to know that Jesus Christ died on a cross, He rose from the grave on the third day, and all that will believe in Him will have everlasting life. That's the gospel. That's the good news. </w:t>
      </w:r>
    </w:p>
    <w:p w14:paraId="2EB56682" w14:textId="77777777" w:rsidR="00E86111" w:rsidRPr="00E86111" w:rsidRDefault="00E86111" w:rsidP="00E86111">
      <w:pPr>
        <w:spacing w:line="276" w:lineRule="auto"/>
        <w:rPr>
          <w:rFonts w:ascii="Calibri" w:hAnsi="Calibri"/>
        </w:rPr>
      </w:pPr>
    </w:p>
    <w:p w14:paraId="002A4540" w14:textId="24CB64F6" w:rsidR="00E86111" w:rsidRPr="00E86111" w:rsidRDefault="00E86111" w:rsidP="00E86111">
      <w:pPr>
        <w:spacing w:line="276" w:lineRule="auto"/>
        <w:rPr>
          <w:rFonts w:ascii="Calibri" w:hAnsi="Calibri"/>
        </w:rPr>
      </w:pPr>
      <w:r w:rsidRPr="00E86111">
        <w:rPr>
          <w:rFonts w:ascii="Calibri" w:hAnsi="Calibri"/>
        </w:rPr>
        <w:t xml:space="preserve">I have a lot of friends </w:t>
      </w:r>
      <w:r w:rsidR="00530356">
        <w:rPr>
          <w:rFonts w:ascii="Calibri" w:hAnsi="Calibri"/>
        </w:rPr>
        <w:t>who</w:t>
      </w:r>
      <w:r w:rsidRPr="00E86111">
        <w:rPr>
          <w:rFonts w:ascii="Calibri" w:hAnsi="Calibri"/>
        </w:rPr>
        <w:t xml:space="preserve"> don't go to church. I love to invite them because I know that when they come to Edge Church they're going to have a great experience. I know that our first impressions team is going to do a stellar job shaking hands with them at the door. I know that our kids’ ministry team is going to help their kids have a blast. I know when they come in this room that they're going to hear a powerful biblical message and they're going to enjoy the music. They’re going to have a great time. I love being a part of a church that wants to impact people. A church that has an open door, welcoming people of all different walks to come in to hear the life-changing message of Jesus. That's our mission</w:t>
      </w:r>
      <w:r w:rsidR="00530356">
        <w:rPr>
          <w:rFonts w:ascii="Calibri" w:hAnsi="Calibri"/>
        </w:rPr>
        <w:t xml:space="preserve"> – p</w:t>
      </w:r>
      <w:r w:rsidRPr="00E86111">
        <w:rPr>
          <w:rFonts w:ascii="Calibri" w:hAnsi="Calibri"/>
        </w:rPr>
        <w:t xml:space="preserve">eople helping people find and follow Christ. Ultimately, that's what matters. </w:t>
      </w:r>
    </w:p>
    <w:p w14:paraId="70AF4851" w14:textId="77777777" w:rsidR="00E86111" w:rsidRPr="00E86111" w:rsidRDefault="00E86111" w:rsidP="00E86111">
      <w:pPr>
        <w:spacing w:line="276" w:lineRule="auto"/>
        <w:rPr>
          <w:rFonts w:ascii="Calibri" w:hAnsi="Calibri"/>
        </w:rPr>
      </w:pPr>
    </w:p>
    <w:p w14:paraId="0F7641BE" w14:textId="77777777" w:rsidR="00E86111" w:rsidRPr="00E86111" w:rsidRDefault="00E86111" w:rsidP="00E86111">
      <w:pPr>
        <w:spacing w:line="276" w:lineRule="auto"/>
        <w:rPr>
          <w:rFonts w:ascii="Calibri" w:hAnsi="Calibri"/>
        </w:rPr>
      </w:pPr>
      <w:r w:rsidRPr="00E86111">
        <w:rPr>
          <w:rFonts w:ascii="Calibri" w:hAnsi="Calibri"/>
        </w:rPr>
        <w:t xml:space="preserve">We want to see God bring about a spirit of revival just as He did back in the day 3,000 years ago. We want to see God do again and again what He has done in so many generations before by seeing lives changed. </w:t>
      </w:r>
    </w:p>
    <w:p w14:paraId="46C4D0B1" w14:textId="77777777" w:rsidR="00E86111" w:rsidRPr="00E86111" w:rsidRDefault="00E86111" w:rsidP="00E86111">
      <w:pPr>
        <w:spacing w:line="276" w:lineRule="auto"/>
        <w:rPr>
          <w:rFonts w:ascii="Calibri" w:hAnsi="Calibri"/>
        </w:rPr>
      </w:pPr>
    </w:p>
    <w:p w14:paraId="0786F8C3" w14:textId="5C3658CA" w:rsidR="00E86111" w:rsidRPr="00E86111" w:rsidRDefault="00E86111" w:rsidP="00E86111">
      <w:pPr>
        <w:spacing w:line="276" w:lineRule="auto"/>
        <w:rPr>
          <w:rFonts w:ascii="Calibri" w:hAnsi="Calibri"/>
        </w:rPr>
      </w:pPr>
      <w:r w:rsidRPr="00E86111">
        <w:rPr>
          <w:rFonts w:ascii="Calibri" w:hAnsi="Calibri"/>
        </w:rPr>
        <w:t xml:space="preserve">We can't take all of our stuff with us. When we die, it's all gone. What is greater than leveraging our resources to help people find and follow Christ, to know the Savior, </w:t>
      </w:r>
      <w:r w:rsidR="00530356">
        <w:rPr>
          <w:rFonts w:ascii="Calibri" w:hAnsi="Calibri"/>
        </w:rPr>
        <w:t xml:space="preserve">and </w:t>
      </w:r>
      <w:r w:rsidRPr="00E86111">
        <w:rPr>
          <w:rFonts w:ascii="Calibri" w:hAnsi="Calibri"/>
        </w:rPr>
        <w:t xml:space="preserve">to have their hearts ignited by the Lord? Let's build something great for God. Let's be willing and ready to do what God has called us to do. </w:t>
      </w:r>
    </w:p>
    <w:p w14:paraId="6001F7E0" w14:textId="77777777" w:rsidR="00E86111" w:rsidRPr="00E86111" w:rsidRDefault="00E86111" w:rsidP="00E86111">
      <w:pPr>
        <w:spacing w:line="276" w:lineRule="auto"/>
        <w:rPr>
          <w:rFonts w:ascii="Calibri" w:hAnsi="Calibri"/>
        </w:rPr>
      </w:pPr>
    </w:p>
    <w:p w14:paraId="006013A0" w14:textId="09953106" w:rsidR="00E86111" w:rsidRPr="00E86111" w:rsidRDefault="00E86111" w:rsidP="00E86111">
      <w:pPr>
        <w:spacing w:line="276" w:lineRule="auto"/>
        <w:rPr>
          <w:rFonts w:ascii="Calibri" w:hAnsi="Calibri"/>
        </w:rPr>
      </w:pPr>
      <w:r w:rsidRPr="00E86111">
        <w:rPr>
          <w:rFonts w:ascii="Calibri" w:hAnsi="Calibri"/>
        </w:rPr>
        <w:br w:type="page"/>
      </w:r>
      <w:r w:rsidRPr="00E86111">
        <w:rPr>
          <w:rFonts w:ascii="Calibri" w:hAnsi="Calibri"/>
          <w:b/>
          <w:bCs/>
          <w:sz w:val="28"/>
          <w:szCs w:val="28"/>
          <w:u w:val="single"/>
        </w:rPr>
        <w:lastRenderedPageBreak/>
        <w:t>OUTLINE</w:t>
      </w:r>
    </w:p>
    <w:p w14:paraId="00DD9787" w14:textId="77777777" w:rsidR="00E86111" w:rsidRPr="00E86111" w:rsidRDefault="00E86111" w:rsidP="00E86111">
      <w:pPr>
        <w:spacing w:line="276" w:lineRule="auto"/>
        <w:rPr>
          <w:rFonts w:ascii="Calibri" w:hAnsi="Calibri"/>
          <w:b/>
          <w:bCs/>
          <w:u w:val="single"/>
        </w:rPr>
      </w:pPr>
    </w:p>
    <w:p w14:paraId="500AC493" w14:textId="77777777" w:rsidR="00E86111" w:rsidRPr="00E86111" w:rsidRDefault="00E86111" w:rsidP="00E86111">
      <w:pPr>
        <w:spacing w:line="276" w:lineRule="auto"/>
        <w:rPr>
          <w:rFonts w:ascii="Calibri" w:hAnsi="Calibri"/>
          <w:b/>
          <w:bCs/>
          <w:i/>
          <w:iCs/>
        </w:rPr>
      </w:pPr>
      <w:r w:rsidRPr="00E86111">
        <w:rPr>
          <w:rFonts w:ascii="Calibri" w:hAnsi="Calibri"/>
          <w:b/>
          <w:bCs/>
          <w:i/>
          <w:iCs/>
        </w:rPr>
        <w:t>I can give with a willing heart when I believe…</w:t>
      </w:r>
    </w:p>
    <w:p w14:paraId="48241BE6" w14:textId="77777777" w:rsidR="00E86111" w:rsidRPr="00E86111" w:rsidRDefault="00E86111" w:rsidP="00E86111">
      <w:pPr>
        <w:spacing w:line="276" w:lineRule="auto"/>
        <w:rPr>
          <w:rFonts w:ascii="Calibri" w:hAnsi="Calibri"/>
        </w:rPr>
      </w:pPr>
    </w:p>
    <w:p w14:paraId="2C4F1335" w14:textId="77777777" w:rsidR="00E86111" w:rsidRPr="00E86111" w:rsidRDefault="00E86111" w:rsidP="00E86111">
      <w:pPr>
        <w:spacing w:line="276" w:lineRule="auto"/>
        <w:rPr>
          <w:rFonts w:ascii="Calibri" w:hAnsi="Calibri"/>
          <w:b/>
          <w:bCs/>
        </w:rPr>
      </w:pPr>
      <w:r w:rsidRPr="00E86111">
        <w:rPr>
          <w:rFonts w:ascii="Calibri" w:hAnsi="Calibri"/>
          <w:b/>
          <w:bCs/>
        </w:rPr>
        <w:t>1. The Task Is Great</w:t>
      </w:r>
    </w:p>
    <w:p w14:paraId="70A0AB1F" w14:textId="77777777" w:rsidR="00E86111" w:rsidRPr="00E86111" w:rsidRDefault="00E86111" w:rsidP="00E86111">
      <w:pPr>
        <w:spacing w:line="276" w:lineRule="auto"/>
        <w:rPr>
          <w:rFonts w:ascii="Calibri" w:hAnsi="Calibri"/>
        </w:rPr>
      </w:pPr>
    </w:p>
    <w:p w14:paraId="5ED1C06B" w14:textId="77777777" w:rsidR="00E86111" w:rsidRPr="00E86111" w:rsidRDefault="00E86111" w:rsidP="00E86111">
      <w:pPr>
        <w:spacing w:line="276" w:lineRule="auto"/>
        <w:rPr>
          <w:rFonts w:ascii="Calibri" w:hAnsi="Calibri"/>
        </w:rPr>
      </w:pPr>
      <w:r w:rsidRPr="00E86111">
        <w:rPr>
          <w:rFonts w:ascii="Calibri" w:hAnsi="Calibri"/>
        </w:rPr>
        <w:t>“Then King David said to all the assembly, ‘My son Solomon—God has chosen him alone—is young and inexperienced. The task is great because the building will not be built for a human but for the Lord God.’”</w:t>
      </w:r>
    </w:p>
    <w:p w14:paraId="2FCFA1F6" w14:textId="77777777" w:rsidR="00E86111" w:rsidRPr="00E86111" w:rsidRDefault="00E86111" w:rsidP="00E86111">
      <w:pPr>
        <w:spacing w:line="276" w:lineRule="auto"/>
        <w:rPr>
          <w:rFonts w:ascii="Calibri" w:hAnsi="Calibri"/>
        </w:rPr>
      </w:pPr>
      <w:r w:rsidRPr="00E86111">
        <w:rPr>
          <w:rFonts w:ascii="Calibri" w:hAnsi="Calibri"/>
        </w:rPr>
        <w:t>1 Chronicles 29:1 (CSB)</w:t>
      </w:r>
    </w:p>
    <w:p w14:paraId="4B853315" w14:textId="77777777" w:rsidR="00E86111" w:rsidRPr="00E86111" w:rsidRDefault="00E86111" w:rsidP="00E86111">
      <w:pPr>
        <w:spacing w:line="276" w:lineRule="auto"/>
        <w:rPr>
          <w:rFonts w:ascii="Calibri" w:hAnsi="Calibri"/>
        </w:rPr>
      </w:pPr>
    </w:p>
    <w:p w14:paraId="500588DD" w14:textId="77777777" w:rsidR="00E86111" w:rsidRPr="00E86111" w:rsidRDefault="00E86111" w:rsidP="00E86111">
      <w:pPr>
        <w:spacing w:line="276" w:lineRule="auto"/>
        <w:rPr>
          <w:rFonts w:ascii="Calibri" w:hAnsi="Calibri"/>
          <w:b/>
          <w:bCs/>
        </w:rPr>
      </w:pPr>
      <w:r w:rsidRPr="00E86111">
        <w:rPr>
          <w:rFonts w:ascii="Calibri" w:hAnsi="Calibri"/>
          <w:b/>
          <w:bCs/>
        </w:rPr>
        <w:t xml:space="preserve">2. Everything Comes </w:t>
      </w:r>
      <w:proofErr w:type="gramStart"/>
      <w:r w:rsidRPr="00E86111">
        <w:rPr>
          <w:rFonts w:ascii="Calibri" w:hAnsi="Calibri"/>
          <w:b/>
          <w:bCs/>
        </w:rPr>
        <w:t>From</w:t>
      </w:r>
      <w:proofErr w:type="gramEnd"/>
      <w:r w:rsidRPr="00E86111">
        <w:rPr>
          <w:rFonts w:ascii="Calibri" w:hAnsi="Calibri"/>
          <w:b/>
          <w:bCs/>
        </w:rPr>
        <w:t xml:space="preserve"> God</w:t>
      </w:r>
    </w:p>
    <w:p w14:paraId="7F607720" w14:textId="77777777" w:rsidR="00E86111" w:rsidRPr="00E86111" w:rsidRDefault="00E86111" w:rsidP="00E86111">
      <w:pPr>
        <w:spacing w:line="276" w:lineRule="auto"/>
        <w:rPr>
          <w:rFonts w:ascii="Calibri" w:hAnsi="Calibri"/>
        </w:rPr>
      </w:pPr>
    </w:p>
    <w:p w14:paraId="32C6F598" w14:textId="77777777" w:rsidR="00E86111" w:rsidRPr="00E86111" w:rsidRDefault="00E86111" w:rsidP="00E86111">
      <w:pPr>
        <w:spacing w:line="276" w:lineRule="auto"/>
        <w:rPr>
          <w:rFonts w:ascii="Calibri" w:hAnsi="Calibri"/>
        </w:rPr>
      </w:pPr>
      <w:r w:rsidRPr="00E86111">
        <w:rPr>
          <w:rFonts w:ascii="Calibri" w:hAnsi="Calibri"/>
        </w:rPr>
        <w:t>“But who am I, and who are my people, that we should be able to give as generously as this? For everything comes from you, and we have given you only what comes from your own hand.”</w:t>
      </w:r>
    </w:p>
    <w:p w14:paraId="15C8A283" w14:textId="77777777" w:rsidR="00E86111" w:rsidRPr="00E86111" w:rsidRDefault="00E86111" w:rsidP="00E86111">
      <w:pPr>
        <w:spacing w:line="276" w:lineRule="auto"/>
        <w:rPr>
          <w:rFonts w:ascii="Calibri" w:hAnsi="Calibri"/>
        </w:rPr>
      </w:pPr>
      <w:r w:rsidRPr="00E86111">
        <w:rPr>
          <w:rFonts w:ascii="Calibri" w:hAnsi="Calibri"/>
        </w:rPr>
        <w:t>1 Chronicles 29:14 (CSB)</w:t>
      </w:r>
    </w:p>
    <w:p w14:paraId="4D0F2A58" w14:textId="77777777" w:rsidR="00E86111" w:rsidRPr="00E86111" w:rsidRDefault="00E86111" w:rsidP="00E86111">
      <w:pPr>
        <w:spacing w:line="276" w:lineRule="auto"/>
        <w:rPr>
          <w:rFonts w:ascii="Calibri" w:hAnsi="Calibri"/>
        </w:rPr>
      </w:pPr>
    </w:p>
    <w:p w14:paraId="59D858FE" w14:textId="77777777" w:rsidR="00E86111" w:rsidRPr="00E86111" w:rsidRDefault="00E86111" w:rsidP="00E86111">
      <w:pPr>
        <w:spacing w:line="276" w:lineRule="auto"/>
        <w:rPr>
          <w:rFonts w:ascii="Calibri" w:hAnsi="Calibri"/>
        </w:rPr>
      </w:pPr>
      <w:r w:rsidRPr="00E86111">
        <w:rPr>
          <w:rFonts w:ascii="Calibri" w:hAnsi="Calibri"/>
        </w:rPr>
        <w:t>“‘The silver is mine and the gold is mine,’ declares the LORD Almighty.”</w:t>
      </w:r>
    </w:p>
    <w:p w14:paraId="5BDAFF1C" w14:textId="77777777" w:rsidR="00E86111" w:rsidRPr="00E86111" w:rsidRDefault="00E86111" w:rsidP="00E86111">
      <w:pPr>
        <w:spacing w:line="276" w:lineRule="auto"/>
        <w:rPr>
          <w:rFonts w:ascii="Calibri" w:hAnsi="Calibri"/>
        </w:rPr>
      </w:pPr>
      <w:r w:rsidRPr="00E86111">
        <w:rPr>
          <w:rFonts w:ascii="Calibri" w:hAnsi="Calibri"/>
        </w:rPr>
        <w:t>Haggai 2:8 (HCSB)</w:t>
      </w:r>
    </w:p>
    <w:p w14:paraId="7B79B228" w14:textId="77777777" w:rsidR="00E86111" w:rsidRPr="00E86111" w:rsidRDefault="00E86111" w:rsidP="00E86111">
      <w:pPr>
        <w:spacing w:line="276" w:lineRule="auto"/>
        <w:rPr>
          <w:rFonts w:ascii="Calibri" w:hAnsi="Calibri"/>
        </w:rPr>
      </w:pPr>
    </w:p>
    <w:p w14:paraId="06B49255" w14:textId="77777777" w:rsidR="00E86111" w:rsidRPr="00E86111" w:rsidRDefault="00E86111" w:rsidP="00E86111">
      <w:pPr>
        <w:spacing w:line="276" w:lineRule="auto"/>
        <w:rPr>
          <w:rFonts w:ascii="Calibri" w:hAnsi="Calibri"/>
          <w:b/>
          <w:bCs/>
        </w:rPr>
      </w:pPr>
      <w:r w:rsidRPr="00E86111">
        <w:rPr>
          <w:rFonts w:ascii="Calibri" w:hAnsi="Calibri"/>
          <w:b/>
          <w:bCs/>
        </w:rPr>
        <w:t xml:space="preserve">3. My Giving Is </w:t>
      </w:r>
      <w:proofErr w:type="gramStart"/>
      <w:r w:rsidRPr="00E86111">
        <w:rPr>
          <w:rFonts w:ascii="Calibri" w:hAnsi="Calibri"/>
          <w:b/>
          <w:bCs/>
        </w:rPr>
        <w:t>To</w:t>
      </w:r>
      <w:proofErr w:type="gramEnd"/>
      <w:r w:rsidRPr="00E86111">
        <w:rPr>
          <w:rFonts w:ascii="Calibri" w:hAnsi="Calibri"/>
          <w:b/>
          <w:bCs/>
        </w:rPr>
        <w:t xml:space="preserve"> The Lord</w:t>
      </w:r>
    </w:p>
    <w:p w14:paraId="585E8CA3" w14:textId="77777777" w:rsidR="00E86111" w:rsidRPr="00E86111" w:rsidRDefault="00E86111" w:rsidP="00E86111">
      <w:pPr>
        <w:spacing w:line="276" w:lineRule="auto"/>
        <w:rPr>
          <w:rFonts w:ascii="Calibri" w:hAnsi="Calibri"/>
        </w:rPr>
      </w:pPr>
    </w:p>
    <w:p w14:paraId="3E46272D" w14:textId="77777777" w:rsidR="00E86111" w:rsidRPr="00E86111" w:rsidRDefault="00E86111" w:rsidP="00E86111">
      <w:pPr>
        <w:spacing w:line="276" w:lineRule="auto"/>
        <w:rPr>
          <w:rFonts w:ascii="Calibri" w:hAnsi="Calibri"/>
        </w:rPr>
      </w:pPr>
      <w:r w:rsidRPr="00E86111">
        <w:rPr>
          <w:rFonts w:ascii="Calibri" w:hAnsi="Calibri"/>
        </w:rPr>
        <w:t>“I know, my God, that you test the heart and that you are pleased with what is right. I have willingly given all these things with an upright heart, and now I have seen your people who are present here giving joyfully and willingly to you.”</w:t>
      </w:r>
    </w:p>
    <w:p w14:paraId="2459BAA6" w14:textId="77777777" w:rsidR="00E86111" w:rsidRPr="00E86111" w:rsidRDefault="00E86111" w:rsidP="00E86111">
      <w:pPr>
        <w:spacing w:line="276" w:lineRule="auto"/>
        <w:rPr>
          <w:rFonts w:ascii="Calibri" w:hAnsi="Calibri"/>
        </w:rPr>
      </w:pPr>
      <w:r w:rsidRPr="00E86111">
        <w:rPr>
          <w:rFonts w:ascii="Calibri" w:hAnsi="Calibri"/>
        </w:rPr>
        <w:t>1 Chronicles 29:17 (CSB)</w:t>
      </w:r>
    </w:p>
    <w:p w14:paraId="215A28DB" w14:textId="77777777" w:rsidR="00E86111" w:rsidRPr="00E86111" w:rsidRDefault="00E86111" w:rsidP="00E86111">
      <w:pPr>
        <w:spacing w:line="276" w:lineRule="auto"/>
        <w:rPr>
          <w:rFonts w:ascii="Calibri" w:hAnsi="Calibri"/>
        </w:rPr>
      </w:pPr>
    </w:p>
    <w:p w14:paraId="1ADE1607" w14:textId="77777777" w:rsidR="00E86111" w:rsidRPr="00E86111" w:rsidRDefault="00E86111" w:rsidP="00E86111">
      <w:pPr>
        <w:spacing w:line="276" w:lineRule="auto"/>
        <w:rPr>
          <w:rFonts w:ascii="Calibri" w:hAnsi="Calibri"/>
          <w:b/>
          <w:bCs/>
        </w:rPr>
      </w:pPr>
      <w:r w:rsidRPr="00E86111">
        <w:rPr>
          <w:rFonts w:ascii="Calibri" w:hAnsi="Calibri"/>
          <w:b/>
          <w:bCs/>
        </w:rPr>
        <w:t xml:space="preserve">4. Everyone Plays </w:t>
      </w:r>
      <w:proofErr w:type="gramStart"/>
      <w:r w:rsidRPr="00E86111">
        <w:rPr>
          <w:rFonts w:ascii="Calibri" w:hAnsi="Calibri"/>
          <w:b/>
          <w:bCs/>
        </w:rPr>
        <w:t>A</w:t>
      </w:r>
      <w:proofErr w:type="gramEnd"/>
      <w:r w:rsidRPr="00E86111">
        <w:rPr>
          <w:rFonts w:ascii="Calibri" w:hAnsi="Calibri"/>
          <w:b/>
          <w:bCs/>
        </w:rPr>
        <w:t xml:space="preserve"> Part</w:t>
      </w:r>
    </w:p>
    <w:p w14:paraId="54FFD46C" w14:textId="77777777" w:rsidR="00E86111" w:rsidRPr="00E86111" w:rsidRDefault="00E86111" w:rsidP="00E86111">
      <w:pPr>
        <w:spacing w:line="276" w:lineRule="auto"/>
        <w:rPr>
          <w:rFonts w:ascii="Calibri" w:hAnsi="Calibri"/>
        </w:rPr>
      </w:pPr>
    </w:p>
    <w:p w14:paraId="758510D1" w14:textId="77777777" w:rsidR="00E86111" w:rsidRPr="00E86111" w:rsidRDefault="00E86111" w:rsidP="00E86111">
      <w:pPr>
        <w:spacing w:line="276" w:lineRule="auto"/>
        <w:rPr>
          <w:rFonts w:ascii="Calibri" w:hAnsi="Calibri"/>
        </w:rPr>
      </w:pPr>
      <w:r w:rsidRPr="00E86111">
        <w:rPr>
          <w:rFonts w:ascii="Calibri" w:hAnsi="Calibri"/>
        </w:rPr>
        <w:t>“Then David said to the whole assembly, ‘Blessed be the Lord your God.’ So the whole assembly praised the Lord God of their ancestors. They knelt low and paid homage to the Lord and the king.”</w:t>
      </w:r>
    </w:p>
    <w:p w14:paraId="0CE31D1D" w14:textId="77777777" w:rsidR="00E86111" w:rsidRPr="00E86111" w:rsidRDefault="00E86111" w:rsidP="00E86111">
      <w:pPr>
        <w:spacing w:line="276" w:lineRule="auto"/>
        <w:rPr>
          <w:rFonts w:ascii="Calibri" w:hAnsi="Calibri"/>
        </w:rPr>
      </w:pPr>
      <w:r w:rsidRPr="00E86111">
        <w:rPr>
          <w:rFonts w:ascii="Calibri" w:hAnsi="Calibri"/>
        </w:rPr>
        <w:t>1 Chronicles 29:20 (CSB)</w:t>
      </w:r>
    </w:p>
    <w:p w14:paraId="7FE08652" w14:textId="77777777" w:rsidR="00E86111" w:rsidRPr="00E86111" w:rsidRDefault="00E86111" w:rsidP="00E86111">
      <w:pPr>
        <w:spacing w:line="276" w:lineRule="auto"/>
        <w:rPr>
          <w:rFonts w:ascii="Calibri" w:hAnsi="Calibri"/>
        </w:rPr>
      </w:pPr>
    </w:p>
    <w:p w14:paraId="638DFF1C" w14:textId="77777777" w:rsidR="00E86111" w:rsidRPr="00E86111" w:rsidRDefault="00E86111" w:rsidP="00E86111">
      <w:pPr>
        <w:spacing w:line="276" w:lineRule="auto"/>
        <w:rPr>
          <w:rFonts w:ascii="Calibri" w:hAnsi="Calibri"/>
          <w:b/>
          <w:bCs/>
        </w:rPr>
      </w:pPr>
      <w:r w:rsidRPr="00E86111">
        <w:rPr>
          <w:rFonts w:ascii="Calibri" w:hAnsi="Calibri"/>
          <w:b/>
          <w:bCs/>
        </w:rPr>
        <w:t>5. God Is Glorified</w:t>
      </w:r>
    </w:p>
    <w:p w14:paraId="5980B0CF" w14:textId="77777777" w:rsidR="00E86111" w:rsidRPr="00E86111" w:rsidRDefault="00E86111" w:rsidP="00E86111">
      <w:pPr>
        <w:spacing w:line="276" w:lineRule="auto"/>
        <w:rPr>
          <w:rFonts w:ascii="Calibri" w:hAnsi="Calibri"/>
        </w:rPr>
      </w:pPr>
    </w:p>
    <w:p w14:paraId="390BD4A9" w14:textId="77777777" w:rsidR="00E86111" w:rsidRPr="00E86111" w:rsidRDefault="00E86111" w:rsidP="00E86111">
      <w:pPr>
        <w:spacing w:line="276" w:lineRule="auto"/>
        <w:rPr>
          <w:rFonts w:ascii="Calibri" w:hAnsi="Calibri"/>
        </w:rPr>
      </w:pPr>
      <w:r w:rsidRPr="00E86111">
        <w:rPr>
          <w:rFonts w:ascii="Calibri" w:hAnsi="Calibri"/>
        </w:rPr>
        <w:lastRenderedPageBreak/>
        <w:t>“Then David said to the whole assembly, ‘Praise the Lord your God.’ So the whole assembly praised the Lord God of their ancestors. They bowed down and paid homage to the Lord and the king.”</w:t>
      </w:r>
    </w:p>
    <w:p w14:paraId="15EA1A9C" w14:textId="77777777" w:rsidR="00E86111" w:rsidRPr="00E86111" w:rsidRDefault="00E86111" w:rsidP="00E86111">
      <w:pPr>
        <w:spacing w:line="276" w:lineRule="auto"/>
        <w:rPr>
          <w:rFonts w:ascii="Calibri" w:hAnsi="Calibri"/>
        </w:rPr>
      </w:pPr>
      <w:r w:rsidRPr="00E86111">
        <w:rPr>
          <w:rFonts w:ascii="Calibri" w:hAnsi="Calibri"/>
        </w:rPr>
        <w:t>1 Chronicles 29:20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F230" w14:textId="77777777" w:rsidR="00E666A1" w:rsidRDefault="00E666A1">
      <w:r>
        <w:separator/>
      </w:r>
    </w:p>
  </w:endnote>
  <w:endnote w:type="continuationSeparator" w:id="0">
    <w:p w14:paraId="406A79C2" w14:textId="77777777" w:rsidR="00E666A1" w:rsidRDefault="00E666A1">
      <w:r>
        <w:continuationSeparator/>
      </w:r>
    </w:p>
  </w:endnote>
  <w:endnote w:type="continuationNotice" w:id="1">
    <w:p w14:paraId="2675272E" w14:textId="77777777" w:rsidR="00E666A1" w:rsidRDefault="00E66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8900" w14:textId="77777777" w:rsidR="00C66878" w:rsidRDefault="00C668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B15A34E" w:rsidR="000D064C" w:rsidRPr="00E001F4" w:rsidRDefault="00B3373A" w:rsidP="00B3373A">
    <w:pPr>
      <w:pStyle w:val="Footer"/>
      <w:rPr>
        <w:rFonts w:ascii="Calibri" w:hAnsi="Calibri"/>
      </w:rPr>
    </w:pPr>
    <w:r>
      <w:tab/>
    </w:r>
    <w:r w:rsidR="003909E6">
      <w:rPr>
        <w:rFonts w:ascii="Calibri" w:hAnsi="Calibri"/>
        <w:b/>
        <w:bCs/>
      </w:rPr>
      <w:t>Time To Prosper</w:t>
    </w:r>
    <w:r w:rsidR="000D064C" w:rsidRPr="00E001F4">
      <w:rPr>
        <w:rFonts w:ascii="Calibri" w:hAnsi="Calibri"/>
        <w:b/>
        <w:bCs/>
      </w:rPr>
      <w:t>—</w:t>
    </w:r>
    <w:r w:rsidR="00E86111">
      <w:rPr>
        <w:rFonts w:ascii="Calibri" w:hAnsi="Calibri"/>
        <w:b/>
        <w:bCs/>
      </w:rPr>
      <w:t xml:space="preserve">Willing </w:t>
    </w:r>
    <w:proofErr w:type="gramStart"/>
    <w:r w:rsidR="00E86111">
      <w:rPr>
        <w:rFonts w:ascii="Calibri" w:hAnsi="Calibri"/>
        <w:b/>
        <w:bCs/>
      </w:rPr>
      <w:t>And</w:t>
    </w:r>
    <w:proofErr w:type="gramEnd"/>
    <w:r w:rsidR="00E86111">
      <w:rPr>
        <w:rFonts w:ascii="Calibri" w:hAnsi="Calibri"/>
        <w:b/>
        <w:bCs/>
      </w:rPr>
      <w:t xml:space="preserve"> Ready</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C28C" w14:textId="77777777" w:rsidR="00C66878" w:rsidRDefault="00C66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F70EA" w14:textId="77777777" w:rsidR="00E666A1" w:rsidRDefault="00E666A1">
      <w:r>
        <w:separator/>
      </w:r>
    </w:p>
  </w:footnote>
  <w:footnote w:type="continuationSeparator" w:id="0">
    <w:p w14:paraId="570B7B5E" w14:textId="77777777" w:rsidR="00E666A1" w:rsidRDefault="00E666A1">
      <w:r>
        <w:continuationSeparator/>
      </w:r>
    </w:p>
  </w:footnote>
  <w:footnote w:type="continuationNotice" w:id="1">
    <w:p w14:paraId="0D28007A" w14:textId="77777777" w:rsidR="00E666A1" w:rsidRDefault="00E66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06CE2"/>
    <w:rsid w:val="000101D8"/>
    <w:rsid w:val="000122AD"/>
    <w:rsid w:val="00013A7D"/>
    <w:rsid w:val="00026902"/>
    <w:rsid w:val="00026CF2"/>
    <w:rsid w:val="000427BF"/>
    <w:rsid w:val="00045681"/>
    <w:rsid w:val="00046064"/>
    <w:rsid w:val="000529A4"/>
    <w:rsid w:val="00064512"/>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1F6"/>
    <w:rsid w:val="00274BB9"/>
    <w:rsid w:val="0028034F"/>
    <w:rsid w:val="00285843"/>
    <w:rsid w:val="00290511"/>
    <w:rsid w:val="002A27F0"/>
    <w:rsid w:val="002B7D3B"/>
    <w:rsid w:val="002B7DA4"/>
    <w:rsid w:val="002D3E02"/>
    <w:rsid w:val="002D6FF3"/>
    <w:rsid w:val="002E1AD4"/>
    <w:rsid w:val="002F3A62"/>
    <w:rsid w:val="002F6231"/>
    <w:rsid w:val="00302833"/>
    <w:rsid w:val="00313F0F"/>
    <w:rsid w:val="00327235"/>
    <w:rsid w:val="003351DD"/>
    <w:rsid w:val="003360D2"/>
    <w:rsid w:val="0034188B"/>
    <w:rsid w:val="00346C31"/>
    <w:rsid w:val="00386B56"/>
    <w:rsid w:val="003909E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75123"/>
    <w:rsid w:val="004816A2"/>
    <w:rsid w:val="004A349B"/>
    <w:rsid w:val="004A73C5"/>
    <w:rsid w:val="004B25B5"/>
    <w:rsid w:val="004C3050"/>
    <w:rsid w:val="004C5E5A"/>
    <w:rsid w:val="004D1C32"/>
    <w:rsid w:val="004E7372"/>
    <w:rsid w:val="00504A84"/>
    <w:rsid w:val="005135BB"/>
    <w:rsid w:val="00514E43"/>
    <w:rsid w:val="005250E7"/>
    <w:rsid w:val="00530356"/>
    <w:rsid w:val="00554E4A"/>
    <w:rsid w:val="00582FFE"/>
    <w:rsid w:val="00585F84"/>
    <w:rsid w:val="00591455"/>
    <w:rsid w:val="005922EB"/>
    <w:rsid w:val="005B2103"/>
    <w:rsid w:val="005B43AA"/>
    <w:rsid w:val="005B5A7B"/>
    <w:rsid w:val="005D45B6"/>
    <w:rsid w:val="005E1B8C"/>
    <w:rsid w:val="005E3D64"/>
    <w:rsid w:val="005E7A87"/>
    <w:rsid w:val="006104B7"/>
    <w:rsid w:val="0062720A"/>
    <w:rsid w:val="00631CBE"/>
    <w:rsid w:val="0064425D"/>
    <w:rsid w:val="006652C7"/>
    <w:rsid w:val="006666D7"/>
    <w:rsid w:val="00676E96"/>
    <w:rsid w:val="00695375"/>
    <w:rsid w:val="006A24A7"/>
    <w:rsid w:val="006A6FCB"/>
    <w:rsid w:val="006B7862"/>
    <w:rsid w:val="006C4559"/>
    <w:rsid w:val="006D24DF"/>
    <w:rsid w:val="006D3136"/>
    <w:rsid w:val="006D3F80"/>
    <w:rsid w:val="006D5364"/>
    <w:rsid w:val="006E4F39"/>
    <w:rsid w:val="006E77E6"/>
    <w:rsid w:val="006F427D"/>
    <w:rsid w:val="00702914"/>
    <w:rsid w:val="007630E7"/>
    <w:rsid w:val="00791189"/>
    <w:rsid w:val="007960BA"/>
    <w:rsid w:val="007A6325"/>
    <w:rsid w:val="007C5C95"/>
    <w:rsid w:val="007E1319"/>
    <w:rsid w:val="007F5E3F"/>
    <w:rsid w:val="008073BF"/>
    <w:rsid w:val="0081547D"/>
    <w:rsid w:val="008356BD"/>
    <w:rsid w:val="0084063F"/>
    <w:rsid w:val="00866B7A"/>
    <w:rsid w:val="00870C4A"/>
    <w:rsid w:val="00872B1A"/>
    <w:rsid w:val="008829D5"/>
    <w:rsid w:val="00890144"/>
    <w:rsid w:val="0089231B"/>
    <w:rsid w:val="00894E92"/>
    <w:rsid w:val="00895E2E"/>
    <w:rsid w:val="008A3447"/>
    <w:rsid w:val="008A47C2"/>
    <w:rsid w:val="008B653B"/>
    <w:rsid w:val="008C653F"/>
    <w:rsid w:val="0091120A"/>
    <w:rsid w:val="00911AC1"/>
    <w:rsid w:val="00915AB5"/>
    <w:rsid w:val="009175B4"/>
    <w:rsid w:val="00923C10"/>
    <w:rsid w:val="00937628"/>
    <w:rsid w:val="009417A7"/>
    <w:rsid w:val="00942C48"/>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C7BF6"/>
    <w:rsid w:val="009D293D"/>
    <w:rsid w:val="009D7446"/>
    <w:rsid w:val="009E04CE"/>
    <w:rsid w:val="009E4AB7"/>
    <w:rsid w:val="009E5D50"/>
    <w:rsid w:val="009F6672"/>
    <w:rsid w:val="00A0763F"/>
    <w:rsid w:val="00A43A90"/>
    <w:rsid w:val="00A51274"/>
    <w:rsid w:val="00A51B63"/>
    <w:rsid w:val="00A702F4"/>
    <w:rsid w:val="00A83591"/>
    <w:rsid w:val="00AB12C5"/>
    <w:rsid w:val="00AC1B83"/>
    <w:rsid w:val="00AF468A"/>
    <w:rsid w:val="00B03B8B"/>
    <w:rsid w:val="00B10327"/>
    <w:rsid w:val="00B158DB"/>
    <w:rsid w:val="00B3092B"/>
    <w:rsid w:val="00B3373A"/>
    <w:rsid w:val="00B40364"/>
    <w:rsid w:val="00B56A4D"/>
    <w:rsid w:val="00B604D0"/>
    <w:rsid w:val="00B77254"/>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6878"/>
    <w:rsid w:val="00C80B1C"/>
    <w:rsid w:val="00C86674"/>
    <w:rsid w:val="00CB2F64"/>
    <w:rsid w:val="00CC7FC1"/>
    <w:rsid w:val="00CD108B"/>
    <w:rsid w:val="00CE52CA"/>
    <w:rsid w:val="00CE6359"/>
    <w:rsid w:val="00CF4552"/>
    <w:rsid w:val="00CF45D3"/>
    <w:rsid w:val="00CF7248"/>
    <w:rsid w:val="00D0252A"/>
    <w:rsid w:val="00D17448"/>
    <w:rsid w:val="00D2027F"/>
    <w:rsid w:val="00D21495"/>
    <w:rsid w:val="00D220DB"/>
    <w:rsid w:val="00D22877"/>
    <w:rsid w:val="00D44685"/>
    <w:rsid w:val="00D6624D"/>
    <w:rsid w:val="00D80D10"/>
    <w:rsid w:val="00D86340"/>
    <w:rsid w:val="00D86BB9"/>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636"/>
    <w:rsid w:val="00E56D30"/>
    <w:rsid w:val="00E64AE0"/>
    <w:rsid w:val="00E666A1"/>
    <w:rsid w:val="00E667AB"/>
    <w:rsid w:val="00E75A9B"/>
    <w:rsid w:val="00E86111"/>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39</TotalTime>
  <Pages>12</Pages>
  <Words>4584</Words>
  <Characters>19713</Characters>
  <Application>Microsoft Office Word</Application>
  <DocSecurity>0</DocSecurity>
  <Lines>419</Lines>
  <Paragraphs>116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24181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2022-12-19T04:52:00Z</cp:lastPrinted>
  <dcterms:created xsi:type="dcterms:W3CDTF">2023-05-18T23:26:00Z</dcterms:created>
  <dcterms:modified xsi:type="dcterms:W3CDTF">2023-05-20T23:10:00Z</dcterms:modified>
  <cp:category/>
</cp:coreProperties>
</file>